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D39C76" w14:textId="53F47840" w:rsidR="008560A2" w:rsidRDefault="008560A2" w:rsidP="002F4A52">
      <w:pPr>
        <w:spacing w:after="120" w:line="259" w:lineRule="auto"/>
        <w:rPr>
          <w:rFonts w:ascii="Cambria" w:hAnsi="Cambria" w:cs="Arial"/>
        </w:rPr>
      </w:pPr>
      <w:r w:rsidRPr="008560A2">
        <w:rPr>
          <w:rFonts w:ascii="Cambria" w:hAnsi="Cambria" w:cs="Arial"/>
        </w:rPr>
        <w:t>Nazwa</w:t>
      </w:r>
      <w:r w:rsidR="002F4A52">
        <w:rPr>
          <w:rFonts w:ascii="Cambria" w:hAnsi="Cambria" w:cs="Arial"/>
        </w:rPr>
        <w:t xml:space="preserve"> (firma) </w:t>
      </w:r>
      <w:r w:rsidR="007D0A6A">
        <w:rPr>
          <w:rFonts w:ascii="Cambria" w:hAnsi="Cambria" w:cs="Arial"/>
        </w:rPr>
        <w:t xml:space="preserve">podmiotu trzeciego </w:t>
      </w:r>
      <w:r w:rsidR="002F4A52">
        <w:rPr>
          <w:rFonts w:ascii="Cambria" w:hAnsi="Cambria" w:cs="Arial"/>
        </w:rPr>
        <w:t>zgodnie z KRS/CEIDG</w:t>
      </w:r>
      <w:r w:rsidRPr="008560A2">
        <w:rPr>
          <w:rFonts w:ascii="Cambria" w:hAnsi="Cambria" w:cs="Arial"/>
        </w:rPr>
        <w:t>:</w:t>
      </w:r>
      <w:r w:rsidR="002F4A52">
        <w:rPr>
          <w:rFonts w:ascii="Cambria" w:hAnsi="Cambria" w:cs="Arial"/>
        </w:rPr>
        <w:tab/>
      </w:r>
      <w:r w:rsidR="00850F9B">
        <w:rPr>
          <w:rFonts w:ascii="Cambria" w:hAnsi="Cambria" w:cs="Arial"/>
          <w:b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0" w:name="Tekst1"/>
      <w:r w:rsidR="00850F9B">
        <w:rPr>
          <w:rFonts w:ascii="Cambria" w:hAnsi="Cambria" w:cs="Arial"/>
          <w:b/>
        </w:rPr>
        <w:instrText xml:space="preserve"> FORMTEXT </w:instrText>
      </w:r>
      <w:r w:rsidR="00850F9B">
        <w:rPr>
          <w:rFonts w:ascii="Cambria" w:hAnsi="Cambria" w:cs="Arial"/>
          <w:b/>
        </w:rPr>
      </w:r>
      <w:r w:rsidR="00850F9B">
        <w:rPr>
          <w:rFonts w:ascii="Cambria" w:hAnsi="Cambria" w:cs="Arial"/>
          <w:b/>
        </w:rPr>
        <w:fldChar w:fldCharType="separate"/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</w:rPr>
        <w:fldChar w:fldCharType="end"/>
      </w:r>
      <w:bookmarkEnd w:id="0"/>
      <w:r w:rsidRPr="008560A2">
        <w:rPr>
          <w:rFonts w:ascii="Cambria" w:hAnsi="Cambria" w:cs="Arial"/>
        </w:rPr>
        <w:t xml:space="preserve"> </w:t>
      </w:r>
    </w:p>
    <w:p w14:paraId="2280C72D" w14:textId="46AB0E57" w:rsidR="008560A2" w:rsidRDefault="008560A2" w:rsidP="002F4A52">
      <w:pPr>
        <w:spacing w:after="120" w:line="259" w:lineRule="auto"/>
        <w:rPr>
          <w:rFonts w:ascii="Cambria" w:hAnsi="Cambria" w:cs="Arial"/>
        </w:rPr>
      </w:pPr>
      <w:r w:rsidRPr="008560A2">
        <w:rPr>
          <w:rFonts w:ascii="Cambria" w:hAnsi="Cambria" w:cs="Arial"/>
        </w:rPr>
        <w:t>Adres</w:t>
      </w:r>
      <w:r>
        <w:rPr>
          <w:rFonts w:ascii="Cambria" w:hAnsi="Cambria" w:cs="Arial"/>
        </w:rPr>
        <w:t xml:space="preserve"> siedziby</w:t>
      </w:r>
      <w:r w:rsidRPr="008560A2">
        <w:rPr>
          <w:rFonts w:ascii="Cambria" w:hAnsi="Cambria" w:cs="Arial"/>
        </w:rPr>
        <w:t>:</w:t>
      </w:r>
      <w:r>
        <w:rPr>
          <w:rFonts w:ascii="Cambria" w:hAnsi="Cambria" w:cs="Arial"/>
        </w:rPr>
        <w:tab/>
      </w:r>
      <w:r w:rsidR="00850F9B">
        <w:rPr>
          <w:rFonts w:ascii="Cambria" w:hAnsi="Cambria" w:cs="Arial"/>
          <w:b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1" w:name="Tekst2"/>
      <w:r w:rsidR="00850F9B">
        <w:rPr>
          <w:rFonts w:ascii="Cambria" w:hAnsi="Cambria" w:cs="Arial"/>
          <w:b/>
        </w:rPr>
        <w:instrText xml:space="preserve"> FORMTEXT </w:instrText>
      </w:r>
      <w:r w:rsidR="00850F9B">
        <w:rPr>
          <w:rFonts w:ascii="Cambria" w:hAnsi="Cambria" w:cs="Arial"/>
          <w:b/>
        </w:rPr>
      </w:r>
      <w:r w:rsidR="00850F9B">
        <w:rPr>
          <w:rFonts w:ascii="Cambria" w:hAnsi="Cambria" w:cs="Arial"/>
          <w:b/>
        </w:rPr>
        <w:fldChar w:fldCharType="separate"/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</w:rPr>
        <w:fldChar w:fldCharType="end"/>
      </w:r>
      <w:bookmarkEnd w:id="1"/>
      <w:r w:rsidRPr="008560A2">
        <w:rPr>
          <w:rFonts w:ascii="Cambria" w:hAnsi="Cambria" w:cs="Arial"/>
        </w:rPr>
        <w:t xml:space="preserve"> </w:t>
      </w:r>
    </w:p>
    <w:p w14:paraId="397DF794" w14:textId="77777777" w:rsidR="008560A2" w:rsidRPr="008F258E" w:rsidRDefault="008560A2" w:rsidP="008560A2">
      <w:pPr>
        <w:spacing w:line="259" w:lineRule="auto"/>
        <w:rPr>
          <w:rFonts w:ascii="Cambria" w:hAnsi="Cambria" w:cs="Arial"/>
          <w:b/>
          <w:sz w:val="28"/>
          <w:szCs w:val="28"/>
          <w:u w:val="single"/>
        </w:rPr>
      </w:pPr>
    </w:p>
    <w:p w14:paraId="3194FCEF" w14:textId="77777777" w:rsidR="008560A2" w:rsidRPr="000F46BD" w:rsidRDefault="008560A2" w:rsidP="008560A2">
      <w:pPr>
        <w:spacing w:line="259" w:lineRule="auto"/>
        <w:jc w:val="both"/>
        <w:rPr>
          <w:rFonts w:ascii="Cambria" w:hAnsi="Cambria"/>
          <w:b/>
          <w:bCs/>
          <w:sz w:val="32"/>
          <w:szCs w:val="32"/>
        </w:rPr>
      </w:pPr>
    </w:p>
    <w:p w14:paraId="6AA26D30" w14:textId="507D20EA" w:rsidR="006C1F06" w:rsidRDefault="007D0A6A" w:rsidP="008560A2">
      <w:pPr>
        <w:spacing w:line="259" w:lineRule="auto"/>
        <w:jc w:val="center"/>
        <w:rPr>
          <w:rFonts w:ascii="Cambria" w:hAnsi="Cambria"/>
          <w:b/>
          <w:bCs/>
          <w:sz w:val="32"/>
          <w:szCs w:val="32"/>
        </w:rPr>
      </w:pPr>
      <w:r>
        <w:rPr>
          <w:rFonts w:ascii="Cambria" w:hAnsi="Cambria"/>
          <w:b/>
          <w:bCs/>
          <w:sz w:val="32"/>
          <w:szCs w:val="32"/>
        </w:rPr>
        <w:t>ZOBOWIĄZANIE PODMIOTU TRZECIEGO</w:t>
      </w:r>
    </w:p>
    <w:p w14:paraId="44DD9D7F" w14:textId="7A043672" w:rsidR="003E19D1" w:rsidRPr="003E19D1" w:rsidRDefault="007D0A6A" w:rsidP="003E19D1">
      <w:pPr>
        <w:jc w:val="center"/>
        <w:rPr>
          <w:rFonts w:ascii="Cambria" w:hAnsi="Cambria" w:cs="Arial"/>
          <w:b/>
          <w:sz w:val="32"/>
          <w:szCs w:val="32"/>
        </w:rPr>
      </w:pPr>
      <w:r>
        <w:rPr>
          <w:rFonts w:ascii="Cambria" w:hAnsi="Cambria" w:cs="Arial"/>
          <w:b/>
          <w:sz w:val="32"/>
          <w:szCs w:val="32"/>
        </w:rPr>
        <w:t>(UDOSTĘPNIAJĄCEGO ZASOBY)</w:t>
      </w:r>
    </w:p>
    <w:p w14:paraId="76D78386" w14:textId="77777777" w:rsidR="003E19D1" w:rsidRPr="008F258E" w:rsidRDefault="003E19D1" w:rsidP="008560A2">
      <w:pPr>
        <w:spacing w:line="259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5BB4EF1D" w14:textId="77777777" w:rsidR="002F4A52" w:rsidRPr="000F46BD" w:rsidRDefault="002F4A52" w:rsidP="008560A2">
      <w:pPr>
        <w:spacing w:line="259" w:lineRule="auto"/>
        <w:jc w:val="center"/>
        <w:rPr>
          <w:rFonts w:ascii="Cambria" w:hAnsi="Cambria"/>
          <w:b/>
          <w:bCs/>
          <w:sz w:val="32"/>
          <w:szCs w:val="32"/>
        </w:rPr>
      </w:pPr>
    </w:p>
    <w:p w14:paraId="33B3E1F2" w14:textId="7DF0E702" w:rsidR="002E524E" w:rsidRDefault="002E524E" w:rsidP="002F4A52">
      <w:pPr>
        <w:spacing w:after="120" w:line="259" w:lineRule="auto"/>
        <w:ind w:firstLine="709"/>
        <w:jc w:val="both"/>
        <w:rPr>
          <w:rFonts w:ascii="Cambria" w:hAnsi="Cambria" w:cs="Times New Roman (Tekst podstawo"/>
          <w:b/>
        </w:rPr>
      </w:pPr>
      <w:r>
        <w:rPr>
          <w:rFonts w:ascii="Cambria" w:hAnsi="Cambria"/>
        </w:rPr>
        <w:t>Działając w imieniu:</w:t>
      </w:r>
      <w:r>
        <w:rPr>
          <w:rFonts w:ascii="Cambria" w:hAnsi="Cambria"/>
        </w:rPr>
        <w:tab/>
        <w:t xml:space="preserve">  </w:t>
      </w:r>
      <w:r w:rsidRPr="002E524E">
        <w:rPr>
          <w:rFonts w:ascii="Cambria" w:hAnsi="Cambria" w:cs="Times New Roman (Tekst podstawo"/>
          <w:b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2" w:name="Tekst26"/>
      <w:r w:rsidRPr="002E524E">
        <w:rPr>
          <w:rFonts w:ascii="Cambria" w:hAnsi="Cambria" w:cs="Times New Roman (Tekst podstawo"/>
          <w:b/>
        </w:rPr>
        <w:instrText xml:space="preserve"> FORMTEXT </w:instrText>
      </w:r>
      <w:r w:rsidRPr="002E524E">
        <w:rPr>
          <w:rFonts w:ascii="Cambria" w:hAnsi="Cambria" w:cs="Times New Roman (Tekst podstawo"/>
          <w:b/>
        </w:rPr>
      </w:r>
      <w:r w:rsidRPr="002E524E">
        <w:rPr>
          <w:rFonts w:ascii="Cambria" w:hAnsi="Cambria" w:cs="Times New Roman (Tekst podstawo"/>
          <w:b/>
        </w:rPr>
        <w:fldChar w:fldCharType="separate"/>
      </w:r>
      <w:r w:rsidRPr="002E524E">
        <w:rPr>
          <w:rFonts w:ascii="Cambria" w:hAnsi="Cambria" w:cs="Times New Roman (Tekst podstawo"/>
          <w:b/>
          <w:noProof/>
        </w:rPr>
        <w:t> </w:t>
      </w:r>
      <w:r w:rsidRPr="002E524E">
        <w:rPr>
          <w:rFonts w:ascii="Cambria" w:hAnsi="Cambria" w:cs="Times New Roman (Tekst podstawo"/>
          <w:b/>
          <w:noProof/>
        </w:rPr>
        <w:t> </w:t>
      </w:r>
      <w:r w:rsidRPr="002E524E">
        <w:rPr>
          <w:rFonts w:ascii="Cambria" w:hAnsi="Cambria" w:cs="Times New Roman (Tekst podstawo"/>
          <w:b/>
          <w:noProof/>
        </w:rPr>
        <w:t> </w:t>
      </w:r>
      <w:r w:rsidRPr="002E524E">
        <w:rPr>
          <w:rFonts w:ascii="Cambria" w:hAnsi="Cambria" w:cs="Times New Roman (Tekst podstawo"/>
          <w:b/>
          <w:noProof/>
        </w:rPr>
        <w:t> </w:t>
      </w:r>
      <w:r w:rsidRPr="002E524E">
        <w:rPr>
          <w:rFonts w:ascii="Cambria" w:hAnsi="Cambria" w:cs="Times New Roman (Tekst podstawo"/>
          <w:b/>
          <w:noProof/>
        </w:rPr>
        <w:t> </w:t>
      </w:r>
      <w:r w:rsidRPr="002E524E">
        <w:rPr>
          <w:rFonts w:ascii="Cambria" w:hAnsi="Cambria" w:cs="Times New Roman (Tekst podstawo"/>
          <w:b/>
        </w:rPr>
        <w:fldChar w:fldCharType="end"/>
      </w:r>
      <w:bookmarkEnd w:id="2"/>
    </w:p>
    <w:p w14:paraId="160F03C7" w14:textId="3B35504F" w:rsidR="002E524E" w:rsidRDefault="002E524E" w:rsidP="002E524E">
      <w:pPr>
        <w:spacing w:after="360" w:line="259" w:lineRule="auto"/>
        <w:ind w:firstLine="709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</w:rPr>
        <w:t>/</w:t>
      </w:r>
      <w:r w:rsidRPr="002E524E">
        <w:rPr>
          <w:rFonts w:ascii="Cambria" w:hAnsi="Cambria"/>
          <w:i/>
          <w:iCs/>
          <w:sz w:val="20"/>
          <w:szCs w:val="20"/>
        </w:rPr>
        <w:t xml:space="preserve">nazwa/firma podmiotu i adres podmiotu trzeciego </w:t>
      </w:r>
      <w:r w:rsidR="00D53C59">
        <w:rPr>
          <w:rFonts w:ascii="Cambria" w:hAnsi="Cambria"/>
          <w:i/>
          <w:iCs/>
          <w:sz w:val="20"/>
          <w:szCs w:val="20"/>
        </w:rPr>
        <w:t>(</w:t>
      </w:r>
      <w:r w:rsidRPr="002E524E">
        <w:rPr>
          <w:rFonts w:ascii="Cambria" w:hAnsi="Cambria"/>
          <w:i/>
          <w:iCs/>
          <w:sz w:val="20"/>
          <w:szCs w:val="20"/>
        </w:rPr>
        <w:t>udostępniającego Wykonawcy zasoby</w:t>
      </w:r>
      <w:r w:rsidR="00D53C59">
        <w:rPr>
          <w:rFonts w:ascii="Cambria" w:hAnsi="Cambria"/>
          <w:i/>
          <w:iCs/>
          <w:sz w:val="20"/>
          <w:szCs w:val="20"/>
        </w:rPr>
        <w:t>)</w:t>
      </w:r>
      <w:r w:rsidRPr="002E524E">
        <w:rPr>
          <w:rFonts w:ascii="Cambria" w:hAnsi="Cambria"/>
          <w:i/>
          <w:iCs/>
          <w:sz w:val="20"/>
          <w:szCs w:val="20"/>
        </w:rPr>
        <w:t>/</w:t>
      </w:r>
    </w:p>
    <w:p w14:paraId="6F22DA1A" w14:textId="4B1EA7D1" w:rsidR="002E524E" w:rsidRDefault="005929C9" w:rsidP="002E524E">
      <w:pPr>
        <w:spacing w:after="120" w:line="259" w:lineRule="auto"/>
        <w:jc w:val="both"/>
        <w:rPr>
          <w:rFonts w:ascii="Cambria" w:hAnsi="Cambria"/>
        </w:rPr>
      </w:pPr>
      <w:r>
        <w:rPr>
          <w:rFonts w:ascii="Cambria" w:hAnsi="Cambria" w:cstheme="minorHAnsi"/>
          <w:b/>
        </w:rPr>
        <w:t>z</w:t>
      </w:r>
      <w:r w:rsidR="002E524E" w:rsidRPr="002E524E">
        <w:rPr>
          <w:rFonts w:ascii="Cambria" w:hAnsi="Cambria" w:cstheme="minorHAnsi"/>
          <w:b/>
        </w:rPr>
        <w:t>obowiązuję</w:t>
      </w:r>
      <w:r>
        <w:rPr>
          <w:rFonts w:ascii="Cambria" w:hAnsi="Cambria" w:cstheme="minorHAnsi"/>
          <w:b/>
        </w:rPr>
        <w:t>/-my</w:t>
      </w:r>
      <w:r w:rsidR="002E524E" w:rsidRPr="002E524E">
        <w:rPr>
          <w:rFonts w:ascii="Cambria" w:hAnsi="Cambria" w:cstheme="minorHAnsi"/>
          <w:b/>
        </w:rPr>
        <w:t xml:space="preserve"> się</w:t>
      </w:r>
      <w:r w:rsidR="002E524E" w:rsidRPr="002E524E">
        <w:rPr>
          <w:rFonts w:ascii="Cambria" w:hAnsi="Cambria" w:cstheme="minorHAnsi"/>
          <w:bCs/>
        </w:rPr>
        <w:t xml:space="preserve"> </w:t>
      </w:r>
      <w:r w:rsidR="002E524E" w:rsidRPr="002E524E">
        <w:rPr>
          <w:rFonts w:ascii="Cambria" w:hAnsi="Cambria" w:cstheme="minorHAnsi"/>
          <w:b/>
        </w:rPr>
        <w:t>do oddania zasobów</w:t>
      </w:r>
      <w:r w:rsidR="002E524E" w:rsidRPr="002E524E">
        <w:rPr>
          <w:rFonts w:ascii="Cambria" w:hAnsi="Cambria" w:cstheme="minorHAnsi"/>
          <w:bCs/>
        </w:rPr>
        <w:t xml:space="preserve"> określonych w pkt 1 niniejszego zobowiązania na potrzeby realizacji zamówienia </w:t>
      </w:r>
      <w:r w:rsidR="002E524E">
        <w:rPr>
          <w:rFonts w:ascii="Cambria" w:hAnsi="Cambria"/>
        </w:rPr>
        <w:t>pn.:</w:t>
      </w:r>
    </w:p>
    <w:p w14:paraId="78EF3547" w14:textId="45131A0B" w:rsidR="00721B36" w:rsidRDefault="00721B36" w:rsidP="00721B36">
      <w:pPr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silnik bazodanowy - Microsoft SQL Server standard </w:t>
      </w:r>
      <w:proofErr w:type="spellStart"/>
      <w:r>
        <w:rPr>
          <w:rFonts w:ascii="Calibri" w:hAnsi="Calibri"/>
          <w:b/>
          <w:sz w:val="22"/>
          <w:szCs w:val="22"/>
        </w:rPr>
        <w:t>Core</w:t>
      </w:r>
      <w:proofErr w:type="spellEnd"/>
      <w:r>
        <w:rPr>
          <w:rFonts w:ascii="Calibri" w:hAnsi="Calibri"/>
          <w:b/>
          <w:sz w:val="22"/>
          <w:szCs w:val="22"/>
        </w:rPr>
        <w:t xml:space="preserve"> - 32 </w:t>
      </w:r>
      <w:proofErr w:type="spellStart"/>
      <w:r>
        <w:rPr>
          <w:rFonts w:ascii="Calibri" w:hAnsi="Calibri"/>
          <w:b/>
          <w:sz w:val="22"/>
          <w:szCs w:val="22"/>
        </w:rPr>
        <w:t>Core</w:t>
      </w:r>
      <w:proofErr w:type="spellEnd"/>
      <w:r>
        <w:rPr>
          <w:rFonts w:ascii="Calibri" w:hAnsi="Calibri"/>
          <w:b/>
          <w:sz w:val="22"/>
          <w:szCs w:val="22"/>
        </w:rPr>
        <w:t xml:space="preserve"> License Pack + wdrożenie i instruktaż</w:t>
      </w:r>
    </w:p>
    <w:p w14:paraId="2716140E" w14:textId="0BDBEF30" w:rsidR="002E524E" w:rsidRDefault="002E524E" w:rsidP="002E524E">
      <w:pPr>
        <w:spacing w:line="259" w:lineRule="auto"/>
        <w:jc w:val="center"/>
        <w:rPr>
          <w:rFonts w:ascii="Cambria" w:hAnsi="Cambria"/>
          <w:b/>
          <w:bCs/>
        </w:rPr>
      </w:pPr>
    </w:p>
    <w:p w14:paraId="150C1343" w14:textId="1A28755D" w:rsidR="002E524E" w:rsidRDefault="002E524E" w:rsidP="002E524E">
      <w:pPr>
        <w:spacing w:line="259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znak sprawy: </w:t>
      </w:r>
      <w:r w:rsidR="00721B36">
        <w:rPr>
          <w:rFonts w:ascii="Cambria" w:hAnsi="Cambria"/>
          <w:b/>
          <w:bCs/>
        </w:rPr>
        <w:t>14/ZP/2026</w:t>
      </w:r>
    </w:p>
    <w:p w14:paraId="00E4D107" w14:textId="0B4BB155" w:rsidR="002E524E" w:rsidRPr="002E524E" w:rsidRDefault="002E524E" w:rsidP="002E524E">
      <w:pPr>
        <w:spacing w:line="259" w:lineRule="auto"/>
        <w:jc w:val="both"/>
        <w:rPr>
          <w:rFonts w:ascii="Cambria" w:hAnsi="Cambria" w:cstheme="minorHAnsi"/>
          <w:bCs/>
        </w:rPr>
      </w:pPr>
    </w:p>
    <w:p w14:paraId="676830F6" w14:textId="5DCB5182" w:rsidR="002E524E" w:rsidRPr="00132015" w:rsidRDefault="002E524E" w:rsidP="002E524E">
      <w:pPr>
        <w:spacing w:after="120" w:line="259" w:lineRule="auto"/>
        <w:jc w:val="both"/>
        <w:rPr>
          <w:rFonts w:ascii="Book Antiqua" w:hAnsi="Book Antiqua" w:cstheme="minorHAnsi"/>
        </w:rPr>
      </w:pPr>
      <w:r w:rsidRPr="002E524E">
        <w:rPr>
          <w:rFonts w:ascii="Cambria" w:hAnsi="Cambria" w:cstheme="minorHAnsi"/>
          <w:bCs/>
        </w:rPr>
        <w:t>do dyspozycji Wykonawcy:</w:t>
      </w:r>
      <w:r>
        <w:rPr>
          <w:rFonts w:ascii="Cambria" w:hAnsi="Cambria" w:cstheme="minorHAnsi"/>
          <w:bCs/>
        </w:rPr>
        <w:t xml:space="preserve">   </w:t>
      </w:r>
      <w:r w:rsidRPr="002E524E">
        <w:rPr>
          <w:rFonts w:ascii="Cambria" w:hAnsi="Cambria" w:cs="Aptos (Tekst podstawowy)"/>
          <w:b/>
          <w:bCs/>
        </w:rPr>
        <w:fldChar w:fldCharType="begin">
          <w:ffData>
            <w:name w:val="Tekst27"/>
            <w:enabled/>
            <w:calcOnExit w:val="0"/>
            <w:textInput/>
          </w:ffData>
        </w:fldChar>
      </w:r>
      <w:bookmarkStart w:id="3" w:name="Tekst27"/>
      <w:r w:rsidRPr="002E524E">
        <w:rPr>
          <w:rFonts w:ascii="Cambria" w:hAnsi="Cambria" w:cs="Aptos (Tekst podstawowy)"/>
          <w:b/>
          <w:bCs/>
        </w:rPr>
        <w:instrText xml:space="preserve"> FORMTEXT </w:instrText>
      </w:r>
      <w:r w:rsidRPr="002E524E">
        <w:rPr>
          <w:rFonts w:ascii="Cambria" w:hAnsi="Cambria" w:cs="Aptos (Tekst podstawowy)"/>
          <w:b/>
          <w:bCs/>
        </w:rPr>
      </w:r>
      <w:r w:rsidRPr="002E524E">
        <w:rPr>
          <w:rFonts w:ascii="Cambria" w:hAnsi="Cambria" w:cs="Aptos (Tekst podstawowy)"/>
          <w:b/>
          <w:bCs/>
        </w:rPr>
        <w:fldChar w:fldCharType="separate"/>
      </w:r>
      <w:r w:rsidRPr="002E524E">
        <w:rPr>
          <w:rFonts w:ascii="Cambria" w:hAnsi="Cambria" w:cs="Aptos (Tekst podstawowy)"/>
          <w:b/>
          <w:bCs/>
          <w:noProof/>
        </w:rPr>
        <w:t> </w:t>
      </w:r>
      <w:r w:rsidRPr="002E524E">
        <w:rPr>
          <w:rFonts w:ascii="Cambria" w:hAnsi="Cambria" w:cs="Aptos (Tekst podstawowy)"/>
          <w:b/>
          <w:bCs/>
          <w:noProof/>
        </w:rPr>
        <w:t> </w:t>
      </w:r>
      <w:r w:rsidRPr="002E524E">
        <w:rPr>
          <w:rFonts w:ascii="Cambria" w:hAnsi="Cambria" w:cs="Aptos (Tekst podstawowy)"/>
          <w:b/>
          <w:bCs/>
          <w:noProof/>
        </w:rPr>
        <w:t> </w:t>
      </w:r>
      <w:r w:rsidRPr="002E524E">
        <w:rPr>
          <w:rFonts w:ascii="Cambria" w:hAnsi="Cambria" w:cs="Aptos (Tekst podstawowy)"/>
          <w:b/>
          <w:bCs/>
          <w:noProof/>
        </w:rPr>
        <w:t> </w:t>
      </w:r>
      <w:r w:rsidRPr="002E524E">
        <w:rPr>
          <w:rFonts w:ascii="Cambria" w:hAnsi="Cambria" w:cs="Aptos (Tekst podstawowy)"/>
          <w:b/>
          <w:bCs/>
          <w:noProof/>
        </w:rPr>
        <w:t> </w:t>
      </w:r>
      <w:r w:rsidRPr="002E524E">
        <w:rPr>
          <w:rFonts w:ascii="Cambria" w:hAnsi="Cambria" w:cs="Aptos (Tekst podstawowy)"/>
          <w:b/>
          <w:bCs/>
        </w:rPr>
        <w:fldChar w:fldCharType="end"/>
      </w:r>
      <w:bookmarkEnd w:id="3"/>
    </w:p>
    <w:p w14:paraId="486BF016" w14:textId="77777777" w:rsidR="002E524E" w:rsidRDefault="002E524E" w:rsidP="005929C9">
      <w:pPr>
        <w:spacing w:after="120" w:line="259" w:lineRule="auto"/>
        <w:ind w:firstLine="709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</w:rPr>
        <w:t>/</w:t>
      </w:r>
      <w:r w:rsidRPr="002E524E">
        <w:rPr>
          <w:rFonts w:ascii="Cambria" w:hAnsi="Cambria"/>
          <w:i/>
          <w:iCs/>
          <w:sz w:val="20"/>
          <w:szCs w:val="20"/>
        </w:rPr>
        <w:t>nazwa/firma podmiotu i adres podmiotu trzeciego udostępniającego Wykonawcy zasoby/</w:t>
      </w:r>
    </w:p>
    <w:p w14:paraId="11CE64FD" w14:textId="77777777" w:rsidR="005929C9" w:rsidRDefault="005929C9" w:rsidP="002E524E">
      <w:pPr>
        <w:spacing w:line="259" w:lineRule="auto"/>
        <w:jc w:val="both"/>
        <w:rPr>
          <w:rFonts w:ascii="Cambria" w:hAnsi="Cambria" w:cstheme="minorHAnsi"/>
        </w:rPr>
      </w:pPr>
    </w:p>
    <w:p w14:paraId="7A0E6DB5" w14:textId="77777777" w:rsidR="005929C9" w:rsidRDefault="005929C9" w:rsidP="002E524E">
      <w:pPr>
        <w:spacing w:line="259" w:lineRule="auto"/>
        <w:jc w:val="both"/>
        <w:rPr>
          <w:rFonts w:ascii="Cambria" w:hAnsi="Cambria" w:cstheme="minorHAnsi"/>
        </w:rPr>
      </w:pPr>
    </w:p>
    <w:p w14:paraId="6FC3998E" w14:textId="360507F1" w:rsidR="002E524E" w:rsidRDefault="005929C9" w:rsidP="00D53C59">
      <w:pPr>
        <w:spacing w:after="360" w:line="259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W</w:t>
      </w:r>
      <w:r w:rsidR="002E524E" w:rsidRPr="002E524E">
        <w:rPr>
          <w:rFonts w:ascii="Cambria" w:hAnsi="Cambria" w:cstheme="minorHAnsi"/>
        </w:rPr>
        <w:t xml:space="preserve"> celu oceny czy w</w:t>
      </w:r>
      <w:r w:rsidR="002E524E">
        <w:rPr>
          <w:rFonts w:ascii="Cambria" w:hAnsi="Cambria" w:cstheme="minorHAnsi"/>
        </w:rPr>
        <w:t>/w</w:t>
      </w:r>
      <w:r w:rsidR="002E524E" w:rsidRPr="002E524E">
        <w:rPr>
          <w:rFonts w:ascii="Cambria" w:hAnsi="Cambria" w:cstheme="minorHAnsi"/>
        </w:rPr>
        <w:t xml:space="preserve"> Wykonawca będzie dysponował moimi</w:t>
      </w:r>
      <w:r>
        <w:rPr>
          <w:rFonts w:ascii="Cambria" w:hAnsi="Cambria" w:cstheme="minorHAnsi"/>
        </w:rPr>
        <w:t>/naszymi</w:t>
      </w:r>
      <w:r w:rsidR="002E524E" w:rsidRPr="002E524E">
        <w:rPr>
          <w:rFonts w:ascii="Cambria" w:hAnsi="Cambria" w:cstheme="minorHAnsi"/>
        </w:rPr>
        <w:t xml:space="preserve"> zasobami </w:t>
      </w:r>
      <w:r>
        <w:rPr>
          <w:rFonts w:ascii="Cambria" w:hAnsi="Cambria" w:cstheme="minorHAnsi"/>
        </w:rPr>
        <w:br/>
      </w:r>
      <w:r w:rsidR="002E524E" w:rsidRPr="002E524E">
        <w:rPr>
          <w:rFonts w:ascii="Cambria" w:hAnsi="Cambria" w:cstheme="minorHAnsi"/>
        </w:rPr>
        <w:t>w stopniu niezbędnym dla należytego wykonania zamówienia oraz oceny, czy stosunek nas łączący gwarantuje rzeczywist</w:t>
      </w:r>
      <w:bookmarkStart w:id="4" w:name="_GoBack"/>
      <w:bookmarkEnd w:id="4"/>
      <w:r w:rsidR="002E524E" w:rsidRPr="002E524E">
        <w:rPr>
          <w:rFonts w:ascii="Cambria" w:hAnsi="Cambria" w:cstheme="minorHAnsi"/>
        </w:rPr>
        <w:t>y dostęp do moich</w:t>
      </w:r>
      <w:r>
        <w:rPr>
          <w:rFonts w:ascii="Cambria" w:hAnsi="Cambria" w:cstheme="minorHAnsi"/>
        </w:rPr>
        <w:t>/naszych</w:t>
      </w:r>
      <w:r w:rsidR="002E524E" w:rsidRPr="002E524E">
        <w:rPr>
          <w:rFonts w:ascii="Cambria" w:hAnsi="Cambria" w:cstheme="minorHAnsi"/>
        </w:rPr>
        <w:t xml:space="preserve"> zasobów, </w:t>
      </w:r>
      <w:r>
        <w:rPr>
          <w:rFonts w:ascii="Cambria" w:hAnsi="Cambria" w:cstheme="minorHAnsi"/>
        </w:rPr>
        <w:br/>
      </w:r>
      <w:r w:rsidR="002E524E" w:rsidRPr="002E524E">
        <w:rPr>
          <w:rFonts w:ascii="Cambria" w:hAnsi="Cambria" w:cstheme="minorHAnsi"/>
        </w:rPr>
        <w:t>przedstawiam</w:t>
      </w:r>
      <w:r>
        <w:rPr>
          <w:rFonts w:ascii="Cambria" w:hAnsi="Cambria" w:cstheme="minorHAnsi"/>
        </w:rPr>
        <w:t>/-y</w:t>
      </w:r>
      <w:r w:rsidR="002E524E" w:rsidRPr="002E524E">
        <w:rPr>
          <w:rFonts w:ascii="Cambria" w:hAnsi="Cambria" w:cstheme="minorHAnsi"/>
        </w:rPr>
        <w:t xml:space="preserve"> niezbędne informacje zgodnie z art. 118 ust. 4 Pzp:</w:t>
      </w:r>
    </w:p>
    <w:p w14:paraId="62472AC6" w14:textId="08C9242B" w:rsidR="005929C9" w:rsidRPr="005929C9" w:rsidRDefault="005929C9" w:rsidP="005929C9">
      <w:pPr>
        <w:pStyle w:val="Akapitzlist"/>
        <w:numPr>
          <w:ilvl w:val="0"/>
          <w:numId w:val="24"/>
        </w:numPr>
        <w:spacing w:after="120" w:line="259" w:lineRule="auto"/>
        <w:ind w:left="714" w:hanging="357"/>
        <w:contextualSpacing w:val="0"/>
        <w:jc w:val="both"/>
        <w:rPr>
          <w:rFonts w:ascii="Cambria" w:hAnsi="Cambria" w:cstheme="minorHAnsi"/>
        </w:rPr>
      </w:pPr>
      <w:r w:rsidRPr="005929C9">
        <w:rPr>
          <w:rFonts w:ascii="Cambria" w:hAnsi="Cambria" w:cstheme="minorHAnsi"/>
        </w:rPr>
        <w:t>zakres moich/naszych zasobów udostępnionych Wykonawcy:</w:t>
      </w:r>
    </w:p>
    <w:p w14:paraId="3B880188" w14:textId="0B3857DB" w:rsidR="005929C9" w:rsidRDefault="005929C9" w:rsidP="009230C1">
      <w:pPr>
        <w:pStyle w:val="Akapitzlist"/>
        <w:spacing w:after="120" w:line="259" w:lineRule="auto"/>
        <w:contextualSpacing w:val="0"/>
        <w:jc w:val="both"/>
        <w:rPr>
          <w:rFonts w:ascii="Cambria" w:hAnsi="Cambria" w:cs="Aptos (Tekst podstawowy)"/>
          <w:b/>
        </w:rPr>
      </w:pPr>
      <w:r w:rsidRPr="005929C9">
        <w:rPr>
          <w:rFonts w:ascii="Cambria" w:hAnsi="Cambria" w:cs="Aptos (Tekst podstawowy)"/>
          <w:b/>
        </w:rPr>
        <w:fldChar w:fldCharType="begin">
          <w:ffData>
            <w:name w:val="Tekst28"/>
            <w:enabled/>
            <w:calcOnExit w:val="0"/>
            <w:textInput/>
          </w:ffData>
        </w:fldChar>
      </w:r>
      <w:bookmarkStart w:id="5" w:name="Tekst28"/>
      <w:r w:rsidRPr="005929C9">
        <w:rPr>
          <w:rFonts w:ascii="Cambria" w:hAnsi="Cambria" w:cs="Aptos (Tekst podstawowy)"/>
          <w:b/>
        </w:rPr>
        <w:instrText xml:space="preserve"> FORMTEXT </w:instrText>
      </w:r>
      <w:r w:rsidRPr="005929C9">
        <w:rPr>
          <w:rFonts w:ascii="Cambria" w:hAnsi="Cambria" w:cs="Aptos (Tekst podstawowy)"/>
          <w:b/>
        </w:rPr>
      </w:r>
      <w:r w:rsidRPr="005929C9">
        <w:rPr>
          <w:rFonts w:ascii="Cambria" w:hAnsi="Cambria" w:cs="Aptos (Tekst podstawowy)"/>
          <w:b/>
        </w:rPr>
        <w:fldChar w:fldCharType="separate"/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</w:rPr>
        <w:fldChar w:fldCharType="end"/>
      </w:r>
      <w:bookmarkEnd w:id="5"/>
    </w:p>
    <w:p w14:paraId="70677724" w14:textId="6B5A71D6" w:rsidR="009230C1" w:rsidRPr="009230C1" w:rsidRDefault="009230C1" w:rsidP="00D53C59">
      <w:pPr>
        <w:pStyle w:val="Akapitzlist"/>
        <w:spacing w:after="360" w:line="259" w:lineRule="auto"/>
        <w:contextualSpacing w:val="0"/>
        <w:jc w:val="both"/>
        <w:rPr>
          <w:rFonts w:ascii="Cambria" w:hAnsi="Cambria" w:cs="Aptos (Tekst podstawowy)"/>
          <w:bCs/>
          <w:i/>
          <w:iCs/>
          <w:sz w:val="20"/>
          <w:szCs w:val="20"/>
        </w:rPr>
      </w:pPr>
      <w:r w:rsidRPr="009230C1">
        <w:rPr>
          <w:rFonts w:ascii="Cambria" w:hAnsi="Cambria" w:cs="Aptos (Tekst podstawowy)"/>
          <w:bCs/>
          <w:i/>
          <w:iCs/>
          <w:sz w:val="20"/>
          <w:szCs w:val="20"/>
        </w:rPr>
        <w:t>/należy uszczegółowić</w:t>
      </w:r>
      <w:r>
        <w:rPr>
          <w:rFonts w:ascii="Cambria" w:hAnsi="Cambria" w:cs="Aptos (Tekst podstawowy)"/>
          <w:bCs/>
          <w:i/>
          <w:iCs/>
          <w:sz w:val="20"/>
          <w:szCs w:val="20"/>
        </w:rPr>
        <w:t>,</w:t>
      </w:r>
      <w:r w:rsidRPr="009230C1">
        <w:rPr>
          <w:rFonts w:ascii="Cambria" w:hAnsi="Cambria" w:cs="Aptos (Tekst podstawowy)"/>
          <w:bCs/>
          <w:i/>
          <w:iCs/>
          <w:sz w:val="20"/>
          <w:szCs w:val="20"/>
        </w:rPr>
        <w:t xml:space="preserve"> </w:t>
      </w:r>
      <w:r w:rsidRPr="00764929">
        <w:rPr>
          <w:rFonts w:ascii="Cambria" w:hAnsi="Cambria" w:cs="Aptos (Tekst podstawowy)"/>
          <w:bCs/>
          <w:i/>
          <w:iCs/>
          <w:sz w:val="20"/>
          <w:szCs w:val="20"/>
        </w:rPr>
        <w:t>jakie doświadczenie/zasoby kadrowe (imię i nazwisko oraz funkcja) lub</w:t>
      </w:r>
      <w:r w:rsidRPr="009230C1">
        <w:rPr>
          <w:rFonts w:ascii="Cambria" w:hAnsi="Cambria" w:cs="Aptos (Tekst podstawowy)"/>
          <w:bCs/>
          <w:i/>
          <w:iCs/>
          <w:sz w:val="20"/>
          <w:szCs w:val="20"/>
        </w:rPr>
        <w:t xml:space="preserve"> inne podlegają udostępnieniu/</w:t>
      </w:r>
    </w:p>
    <w:p w14:paraId="0BD03111" w14:textId="2A1DE8F8" w:rsidR="005929C9" w:rsidRDefault="00C90DAC" w:rsidP="00555264">
      <w:pPr>
        <w:pStyle w:val="Akapitzlist"/>
        <w:numPr>
          <w:ilvl w:val="0"/>
          <w:numId w:val="24"/>
        </w:numPr>
        <w:spacing w:after="120" w:line="259" w:lineRule="auto"/>
        <w:ind w:left="714" w:hanging="357"/>
        <w:contextualSpacing w:val="0"/>
        <w:jc w:val="both"/>
        <w:rPr>
          <w:rFonts w:ascii="Cambria" w:hAnsi="Cambria" w:cstheme="minorHAnsi"/>
        </w:rPr>
      </w:pPr>
      <w:r w:rsidRPr="00555264">
        <w:rPr>
          <w:rFonts w:ascii="Cambria" w:hAnsi="Cambria" w:cstheme="minorHAnsi"/>
        </w:rPr>
        <w:t>sposób udostępnienia Wykonawcy i wykorzystania przez niego moich/naszych zasobów przy wykonywaniu zamówienia:</w:t>
      </w:r>
    </w:p>
    <w:p w14:paraId="6E7EB047" w14:textId="77777777" w:rsidR="00555264" w:rsidRDefault="00555264" w:rsidP="00D53C59">
      <w:pPr>
        <w:pStyle w:val="Akapitzlist"/>
        <w:spacing w:after="120" w:line="259" w:lineRule="auto"/>
        <w:contextualSpacing w:val="0"/>
        <w:jc w:val="both"/>
        <w:rPr>
          <w:rFonts w:ascii="Cambria" w:hAnsi="Cambria" w:cs="Aptos (Tekst podstawowy)"/>
          <w:b/>
        </w:rPr>
      </w:pPr>
      <w:r w:rsidRPr="005929C9">
        <w:rPr>
          <w:rFonts w:ascii="Cambria" w:hAnsi="Cambria" w:cs="Aptos (Tekst podstawowy)"/>
          <w:b/>
        </w:rPr>
        <w:fldChar w:fldCharType="begin">
          <w:ffData>
            <w:name w:val="Tekst28"/>
            <w:enabled/>
            <w:calcOnExit w:val="0"/>
            <w:textInput/>
          </w:ffData>
        </w:fldChar>
      </w:r>
      <w:r w:rsidRPr="005929C9">
        <w:rPr>
          <w:rFonts w:ascii="Cambria" w:hAnsi="Cambria" w:cs="Aptos (Tekst podstawowy)"/>
          <w:b/>
        </w:rPr>
        <w:instrText xml:space="preserve"> FORMTEXT </w:instrText>
      </w:r>
      <w:r w:rsidRPr="005929C9">
        <w:rPr>
          <w:rFonts w:ascii="Cambria" w:hAnsi="Cambria" w:cs="Aptos (Tekst podstawowy)"/>
          <w:b/>
        </w:rPr>
      </w:r>
      <w:r w:rsidRPr="005929C9">
        <w:rPr>
          <w:rFonts w:ascii="Cambria" w:hAnsi="Cambria" w:cs="Aptos (Tekst podstawowy)"/>
          <w:b/>
        </w:rPr>
        <w:fldChar w:fldCharType="separate"/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</w:rPr>
        <w:fldChar w:fldCharType="end"/>
      </w:r>
    </w:p>
    <w:p w14:paraId="73E9E797" w14:textId="26B0A532" w:rsidR="009230C1" w:rsidRPr="00D53C59" w:rsidRDefault="009230C1" w:rsidP="00D53C59">
      <w:pPr>
        <w:pStyle w:val="Akapitzlist"/>
        <w:spacing w:after="360" w:line="259" w:lineRule="auto"/>
        <w:contextualSpacing w:val="0"/>
        <w:jc w:val="both"/>
        <w:rPr>
          <w:rFonts w:ascii="Cambria" w:hAnsi="Cambria" w:cs="Aptos (Tekst podstawowy)"/>
          <w:bCs/>
          <w:i/>
          <w:iCs/>
          <w:sz w:val="20"/>
          <w:szCs w:val="20"/>
        </w:rPr>
      </w:pPr>
      <w:r w:rsidRPr="00D53C59">
        <w:rPr>
          <w:rFonts w:ascii="Cambria" w:hAnsi="Cambria" w:cs="Aptos (Tekst podstawowy)"/>
          <w:bCs/>
          <w:i/>
          <w:iCs/>
          <w:sz w:val="20"/>
          <w:szCs w:val="20"/>
        </w:rPr>
        <w:t>/przykładowo podwykonawstwo/</w:t>
      </w:r>
    </w:p>
    <w:p w14:paraId="41B08A78" w14:textId="065E23FE" w:rsidR="00555264" w:rsidRDefault="00555264" w:rsidP="00555264">
      <w:pPr>
        <w:pStyle w:val="Akapitzlist"/>
        <w:numPr>
          <w:ilvl w:val="0"/>
          <w:numId w:val="24"/>
        </w:numPr>
        <w:spacing w:after="120" w:line="259" w:lineRule="auto"/>
        <w:ind w:left="714" w:hanging="357"/>
        <w:contextualSpacing w:val="0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lastRenderedPageBreak/>
        <w:t>charakter stosunku, jaki będzie mnie/nas łączył z Wykonawcą:</w:t>
      </w:r>
    </w:p>
    <w:p w14:paraId="21222692" w14:textId="77777777" w:rsidR="00555264" w:rsidRPr="005929C9" w:rsidRDefault="00555264" w:rsidP="00D53C59">
      <w:pPr>
        <w:pStyle w:val="Akapitzlist"/>
        <w:spacing w:after="360" w:line="259" w:lineRule="auto"/>
        <w:contextualSpacing w:val="0"/>
        <w:jc w:val="both"/>
        <w:rPr>
          <w:rFonts w:ascii="Cambria" w:hAnsi="Cambria" w:cs="Aptos (Tekst podstawowy)"/>
          <w:b/>
        </w:rPr>
      </w:pPr>
      <w:r w:rsidRPr="005929C9">
        <w:rPr>
          <w:rFonts w:ascii="Cambria" w:hAnsi="Cambria" w:cs="Aptos (Tekst podstawowy)"/>
          <w:b/>
        </w:rPr>
        <w:fldChar w:fldCharType="begin">
          <w:ffData>
            <w:name w:val="Tekst28"/>
            <w:enabled/>
            <w:calcOnExit w:val="0"/>
            <w:textInput/>
          </w:ffData>
        </w:fldChar>
      </w:r>
      <w:r w:rsidRPr="005929C9">
        <w:rPr>
          <w:rFonts w:ascii="Cambria" w:hAnsi="Cambria" w:cs="Aptos (Tekst podstawowy)"/>
          <w:b/>
        </w:rPr>
        <w:instrText xml:space="preserve"> FORMTEXT </w:instrText>
      </w:r>
      <w:r w:rsidRPr="005929C9">
        <w:rPr>
          <w:rFonts w:ascii="Cambria" w:hAnsi="Cambria" w:cs="Aptos (Tekst podstawowy)"/>
          <w:b/>
        </w:rPr>
      </w:r>
      <w:r w:rsidRPr="005929C9">
        <w:rPr>
          <w:rFonts w:ascii="Cambria" w:hAnsi="Cambria" w:cs="Aptos (Tekst podstawowy)"/>
          <w:b/>
        </w:rPr>
        <w:fldChar w:fldCharType="separate"/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</w:rPr>
        <w:fldChar w:fldCharType="end"/>
      </w:r>
    </w:p>
    <w:p w14:paraId="478EE968" w14:textId="7D4042AB" w:rsidR="00555264" w:rsidRDefault="00555264" w:rsidP="00555264">
      <w:pPr>
        <w:pStyle w:val="Akapitzlist"/>
        <w:numPr>
          <w:ilvl w:val="0"/>
          <w:numId w:val="24"/>
        </w:numPr>
        <w:spacing w:after="120" w:line="259" w:lineRule="auto"/>
        <w:ind w:left="714" w:hanging="357"/>
        <w:contextualSpacing w:val="0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zakres i okres mojego/naszego udziału przy wykonywaniu zamówienia </w:t>
      </w:r>
      <w:r>
        <w:rPr>
          <w:rFonts w:ascii="Cambria" w:hAnsi="Cambria" w:cstheme="minorHAnsi"/>
        </w:rPr>
        <w:br/>
        <w:t>(zakres, w jakim zrealizuję/-my zamówienie)</w:t>
      </w:r>
    </w:p>
    <w:p w14:paraId="1CFD097E" w14:textId="77777777" w:rsidR="00555264" w:rsidRPr="005929C9" w:rsidRDefault="00555264" w:rsidP="00555264">
      <w:pPr>
        <w:pStyle w:val="Akapitzlist"/>
        <w:spacing w:after="240" w:line="259" w:lineRule="auto"/>
        <w:contextualSpacing w:val="0"/>
        <w:jc w:val="both"/>
        <w:rPr>
          <w:rFonts w:ascii="Cambria" w:hAnsi="Cambria" w:cs="Aptos (Tekst podstawowy)"/>
          <w:b/>
        </w:rPr>
      </w:pPr>
      <w:r w:rsidRPr="005929C9">
        <w:rPr>
          <w:rFonts w:ascii="Cambria" w:hAnsi="Cambria" w:cs="Aptos (Tekst podstawowy)"/>
          <w:b/>
        </w:rPr>
        <w:fldChar w:fldCharType="begin">
          <w:ffData>
            <w:name w:val="Tekst28"/>
            <w:enabled/>
            <w:calcOnExit w:val="0"/>
            <w:textInput/>
          </w:ffData>
        </w:fldChar>
      </w:r>
      <w:r w:rsidRPr="005929C9">
        <w:rPr>
          <w:rFonts w:ascii="Cambria" w:hAnsi="Cambria" w:cs="Aptos (Tekst podstawowy)"/>
          <w:b/>
        </w:rPr>
        <w:instrText xml:space="preserve"> FORMTEXT </w:instrText>
      </w:r>
      <w:r w:rsidRPr="005929C9">
        <w:rPr>
          <w:rFonts w:ascii="Cambria" w:hAnsi="Cambria" w:cs="Aptos (Tekst podstawowy)"/>
          <w:b/>
        </w:rPr>
      </w:r>
      <w:r w:rsidRPr="005929C9">
        <w:rPr>
          <w:rFonts w:ascii="Cambria" w:hAnsi="Cambria" w:cs="Aptos (Tekst podstawowy)"/>
          <w:b/>
        </w:rPr>
        <w:fldChar w:fldCharType="separate"/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</w:rPr>
        <w:fldChar w:fldCharType="end"/>
      </w:r>
    </w:p>
    <w:p w14:paraId="3BF4FDF8" w14:textId="77777777" w:rsidR="00555264" w:rsidRDefault="00555264" w:rsidP="00555264">
      <w:pPr>
        <w:pStyle w:val="Akapitzlist"/>
        <w:spacing w:line="259" w:lineRule="auto"/>
        <w:jc w:val="both"/>
        <w:rPr>
          <w:rFonts w:ascii="Cambria" w:hAnsi="Cambria" w:cstheme="minorHAnsi"/>
        </w:rPr>
      </w:pPr>
    </w:p>
    <w:p w14:paraId="2617E52F" w14:textId="77777777" w:rsidR="00D53C59" w:rsidRPr="00555264" w:rsidRDefault="00D53C59" w:rsidP="00555264">
      <w:pPr>
        <w:pStyle w:val="Akapitzlist"/>
        <w:spacing w:line="259" w:lineRule="auto"/>
        <w:jc w:val="both"/>
        <w:rPr>
          <w:rFonts w:ascii="Cambria" w:hAnsi="Cambria" w:cstheme="minorHAnsi"/>
        </w:rPr>
      </w:pPr>
    </w:p>
    <w:p w14:paraId="5943E378" w14:textId="77777777" w:rsidR="008F258E" w:rsidRDefault="008F258E" w:rsidP="008F258E">
      <w:pPr>
        <w:pStyle w:val="Akapitzlist"/>
        <w:spacing w:after="120" w:line="259" w:lineRule="auto"/>
        <w:ind w:left="680"/>
        <w:contextualSpacing w:val="0"/>
        <w:jc w:val="both"/>
        <w:rPr>
          <w:rFonts w:ascii="Cambria" w:hAnsi="Cambria"/>
        </w:rPr>
      </w:pPr>
    </w:p>
    <w:p w14:paraId="066BEB2B" w14:textId="77777777" w:rsidR="008F258E" w:rsidRPr="00BB1B6E" w:rsidRDefault="008F258E" w:rsidP="00554C87">
      <w:pPr>
        <w:spacing w:after="40" w:line="259" w:lineRule="auto"/>
        <w:ind w:left="3515" w:firstLine="709"/>
        <w:jc w:val="both"/>
        <w:rPr>
          <w:rFonts w:ascii="Cambria" w:hAnsi="Cambria"/>
          <w:b/>
          <w:bCs/>
        </w:rPr>
      </w:pPr>
      <w:r w:rsidRPr="00BB1B6E">
        <w:rPr>
          <w:rFonts w:ascii="Cambria" w:hAnsi="Cambria"/>
          <w:b/>
          <w:bCs/>
        </w:rPr>
        <w:t>----------------------------------------------------------</w:t>
      </w:r>
    </w:p>
    <w:p w14:paraId="752994CE" w14:textId="669FD563" w:rsidR="008F258E" w:rsidRPr="00167EF1" w:rsidRDefault="008F258E" w:rsidP="008F258E">
      <w:pPr>
        <w:pStyle w:val="Akapitzlist"/>
        <w:spacing w:line="259" w:lineRule="auto"/>
        <w:ind w:left="3885" w:firstLine="340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</w:t>
      </w:r>
      <w:r w:rsidRPr="00167EF1">
        <w:rPr>
          <w:rFonts w:ascii="Cambria" w:hAnsi="Cambria"/>
          <w:b/>
          <w:bCs/>
          <w:i/>
          <w:iCs/>
          <w:sz w:val="20"/>
          <w:szCs w:val="20"/>
        </w:rPr>
        <w:t>/</w:t>
      </w:r>
      <w:r w:rsidRPr="00167EF1">
        <w:rPr>
          <w:rFonts w:ascii="Cambria" w:hAnsi="Cambria"/>
          <w:i/>
          <w:iCs/>
          <w:sz w:val="20"/>
          <w:szCs w:val="20"/>
        </w:rPr>
        <w:t>podpis *</w:t>
      </w:r>
      <w:r w:rsidR="00555264">
        <w:rPr>
          <w:rFonts w:ascii="Cambria" w:hAnsi="Cambria"/>
          <w:i/>
          <w:iCs/>
          <w:sz w:val="20"/>
          <w:szCs w:val="20"/>
        </w:rPr>
        <w:t xml:space="preserve"> </w:t>
      </w:r>
      <w:r w:rsidRPr="00167EF1">
        <w:rPr>
          <w:rFonts w:ascii="Cambria" w:hAnsi="Cambria"/>
          <w:i/>
          <w:iCs/>
          <w:sz w:val="20"/>
          <w:szCs w:val="20"/>
        </w:rPr>
        <w:t xml:space="preserve"> osób/-y uprawnionych/-ej do reprezentacji </w:t>
      </w:r>
    </w:p>
    <w:p w14:paraId="573E87EA" w14:textId="6973D01C" w:rsidR="008F258E" w:rsidRDefault="00554C87" w:rsidP="00555264">
      <w:pPr>
        <w:spacing w:line="259" w:lineRule="auto"/>
        <w:ind w:left="4254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 xml:space="preserve">        </w:t>
      </w:r>
      <w:r w:rsidR="00555264">
        <w:rPr>
          <w:rFonts w:ascii="Cambria" w:hAnsi="Cambria"/>
          <w:i/>
          <w:iCs/>
          <w:sz w:val="20"/>
          <w:szCs w:val="20"/>
        </w:rPr>
        <w:t>podmiotu trzeciego (udostępniającego zasoby)</w:t>
      </w:r>
      <w:r w:rsidR="008F258E" w:rsidRPr="00554C87">
        <w:rPr>
          <w:rFonts w:ascii="Cambria" w:hAnsi="Cambria"/>
          <w:i/>
          <w:iCs/>
          <w:sz w:val="20"/>
          <w:szCs w:val="20"/>
        </w:rPr>
        <w:t>/</w:t>
      </w:r>
    </w:p>
    <w:p w14:paraId="2E4BCED0" w14:textId="77777777" w:rsidR="00D53C59" w:rsidRDefault="00D53C59" w:rsidP="00555264">
      <w:pPr>
        <w:spacing w:line="259" w:lineRule="auto"/>
        <w:ind w:left="4254"/>
        <w:jc w:val="both"/>
        <w:rPr>
          <w:rFonts w:ascii="Cambria" w:hAnsi="Cambria"/>
          <w:i/>
          <w:iCs/>
          <w:sz w:val="20"/>
          <w:szCs w:val="20"/>
        </w:rPr>
      </w:pPr>
    </w:p>
    <w:p w14:paraId="00CCC5A3" w14:textId="77777777" w:rsidR="00D53C59" w:rsidRDefault="00D53C59" w:rsidP="00555264">
      <w:pPr>
        <w:spacing w:line="259" w:lineRule="auto"/>
        <w:ind w:left="4254"/>
        <w:jc w:val="both"/>
        <w:rPr>
          <w:rFonts w:ascii="Cambria" w:hAnsi="Cambria"/>
          <w:i/>
          <w:iCs/>
          <w:sz w:val="20"/>
          <w:szCs w:val="20"/>
        </w:rPr>
      </w:pPr>
    </w:p>
    <w:p w14:paraId="408248AB" w14:textId="77777777" w:rsidR="00D53C59" w:rsidRPr="00554C87" w:rsidRDefault="00D53C59" w:rsidP="00555264">
      <w:pPr>
        <w:spacing w:line="259" w:lineRule="auto"/>
        <w:ind w:left="4254"/>
        <w:jc w:val="both"/>
        <w:rPr>
          <w:rFonts w:ascii="Cambria" w:hAnsi="Cambria"/>
          <w:i/>
          <w:iCs/>
          <w:sz w:val="20"/>
          <w:szCs w:val="20"/>
        </w:rPr>
      </w:pPr>
    </w:p>
    <w:p w14:paraId="14F0F733" w14:textId="77777777" w:rsidR="008F258E" w:rsidRPr="008C2FA4" w:rsidRDefault="008F258E" w:rsidP="008F258E">
      <w:pPr>
        <w:pStyle w:val="Akapitzlist"/>
        <w:spacing w:line="259" w:lineRule="auto"/>
        <w:ind w:left="4225" w:firstLine="369"/>
        <w:jc w:val="both"/>
        <w:rPr>
          <w:rFonts w:ascii="Cambria" w:hAnsi="Cambria"/>
          <w:i/>
          <w:iCs/>
          <w:sz w:val="16"/>
          <w:szCs w:val="16"/>
        </w:rPr>
      </w:pPr>
    </w:p>
    <w:p w14:paraId="15E74F87" w14:textId="3BEEFF01" w:rsidR="008D1A86" w:rsidRDefault="008F258E" w:rsidP="00555264">
      <w:pPr>
        <w:pStyle w:val="Nagwek"/>
        <w:spacing w:line="259" w:lineRule="auto"/>
        <w:ind w:right="357"/>
        <w:jc w:val="both"/>
        <w:rPr>
          <w:rFonts w:ascii="Cambria" w:hAnsi="Cambria" w:cs="Arial"/>
          <w:b/>
          <w:bCs/>
          <w:i/>
          <w:iCs/>
          <w:sz w:val="20"/>
          <w:szCs w:val="20"/>
        </w:rPr>
      </w:pPr>
      <w:r>
        <w:rPr>
          <w:rFonts w:ascii="Cambria" w:hAnsi="Cambria" w:cs="Arial"/>
        </w:rPr>
        <w:t xml:space="preserve">*   </w:t>
      </w:r>
      <w:r w:rsidRPr="007726C3">
        <w:rPr>
          <w:rFonts w:ascii="Cambria" w:hAnsi="Cambria" w:cs="Arial"/>
          <w:i/>
          <w:iCs/>
          <w:sz w:val="20"/>
          <w:szCs w:val="20"/>
        </w:rPr>
        <w:t xml:space="preserve">przez podpis pod treścią </w:t>
      </w:r>
      <w:r w:rsidR="009230C1">
        <w:rPr>
          <w:rFonts w:ascii="Cambria" w:hAnsi="Cambria" w:cs="Arial"/>
          <w:i/>
          <w:iCs/>
          <w:sz w:val="20"/>
          <w:szCs w:val="20"/>
        </w:rPr>
        <w:t>zobowiązania</w:t>
      </w:r>
      <w:r w:rsidRPr="007726C3">
        <w:rPr>
          <w:rFonts w:ascii="Cambria" w:hAnsi="Cambria" w:cs="Arial"/>
          <w:i/>
          <w:iCs/>
          <w:sz w:val="20"/>
          <w:szCs w:val="20"/>
        </w:rPr>
        <w:t xml:space="preserve"> należy rozumieć </w:t>
      </w:r>
      <w:r w:rsidRPr="007726C3">
        <w:rPr>
          <w:rFonts w:ascii="Cambria" w:hAnsi="Cambria" w:cs="Arial"/>
          <w:b/>
          <w:bCs/>
          <w:i/>
          <w:iCs/>
          <w:sz w:val="20"/>
          <w:szCs w:val="20"/>
        </w:rPr>
        <w:t>kwalifikowany podpis elektroniczny</w:t>
      </w:r>
    </w:p>
    <w:p w14:paraId="1ECF426E" w14:textId="77777777" w:rsidR="009230C1" w:rsidRDefault="009230C1" w:rsidP="00555264">
      <w:pPr>
        <w:pStyle w:val="Nagwek"/>
        <w:spacing w:line="259" w:lineRule="auto"/>
        <w:ind w:right="357"/>
        <w:jc w:val="both"/>
        <w:rPr>
          <w:rFonts w:ascii="Cambria" w:hAnsi="Cambria" w:cs="Arial"/>
          <w:b/>
          <w:bCs/>
          <w:i/>
          <w:iCs/>
          <w:sz w:val="20"/>
          <w:szCs w:val="20"/>
        </w:rPr>
      </w:pPr>
    </w:p>
    <w:p w14:paraId="16B255C9" w14:textId="77777777" w:rsidR="009230C1" w:rsidRDefault="009230C1" w:rsidP="00555264">
      <w:pPr>
        <w:pStyle w:val="Nagwek"/>
        <w:spacing w:line="259" w:lineRule="auto"/>
        <w:ind w:right="357"/>
        <w:jc w:val="both"/>
        <w:rPr>
          <w:rFonts w:ascii="Cambria" w:hAnsi="Cambria" w:cs="Arial"/>
          <w:b/>
          <w:bCs/>
          <w:i/>
          <w:iCs/>
          <w:sz w:val="20"/>
          <w:szCs w:val="20"/>
        </w:rPr>
      </w:pPr>
    </w:p>
    <w:p w14:paraId="3D8B3F2F" w14:textId="77777777" w:rsidR="009230C1" w:rsidRDefault="009230C1" w:rsidP="00555264">
      <w:pPr>
        <w:pStyle w:val="Nagwek"/>
        <w:spacing w:line="259" w:lineRule="auto"/>
        <w:ind w:right="357"/>
        <w:jc w:val="both"/>
        <w:rPr>
          <w:rFonts w:ascii="Cambria" w:hAnsi="Cambria" w:cs="Arial"/>
          <w:b/>
          <w:bCs/>
          <w:i/>
          <w:iCs/>
          <w:sz w:val="20"/>
          <w:szCs w:val="20"/>
        </w:rPr>
      </w:pPr>
    </w:p>
    <w:p w14:paraId="066F69CE" w14:textId="77777777" w:rsidR="009230C1" w:rsidRPr="008D1A86" w:rsidRDefault="009230C1" w:rsidP="00555264">
      <w:pPr>
        <w:pStyle w:val="Nagwek"/>
        <w:spacing w:line="259" w:lineRule="auto"/>
        <w:ind w:right="357"/>
        <w:jc w:val="both"/>
        <w:rPr>
          <w:rFonts w:ascii="Cambria" w:hAnsi="Cambria"/>
          <w:b/>
          <w:bCs/>
        </w:rPr>
      </w:pPr>
    </w:p>
    <w:sectPr w:rsidR="009230C1" w:rsidRPr="008D1A86" w:rsidSect="001F0090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44CCB" w14:textId="77777777" w:rsidR="00336659" w:rsidRDefault="00336659" w:rsidP="008560A2">
      <w:r>
        <w:separator/>
      </w:r>
    </w:p>
  </w:endnote>
  <w:endnote w:type="continuationSeparator" w:id="0">
    <w:p w14:paraId="7012E7E2" w14:textId="77777777" w:rsidR="00336659" w:rsidRDefault="00336659" w:rsidP="0085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(Tekst podstawo"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 (Tekst podstawow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strony"/>
      </w:rPr>
      <w:id w:val="9830536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2E78C72" w14:textId="350BC985" w:rsidR="001F0090" w:rsidRDefault="001F0090" w:rsidP="008C2FA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5D97856B" w14:textId="77777777" w:rsidR="001F0090" w:rsidRDefault="001F0090" w:rsidP="001F009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strony"/>
      </w:rPr>
      <w:id w:val="-1457865324"/>
      <w:docPartObj>
        <w:docPartGallery w:val="Page Numbers (Bottom of Page)"/>
        <w:docPartUnique/>
      </w:docPartObj>
    </w:sdtPr>
    <w:sdtEndPr>
      <w:rPr>
        <w:rStyle w:val="Numerstrony"/>
        <w:rFonts w:ascii="Cambria" w:hAnsi="Cambria"/>
        <w:sz w:val="20"/>
        <w:szCs w:val="20"/>
      </w:rPr>
    </w:sdtEndPr>
    <w:sdtContent>
      <w:p w14:paraId="34B1468B" w14:textId="758212AC" w:rsidR="008C2FA4" w:rsidRPr="008C2FA4" w:rsidRDefault="008C2FA4" w:rsidP="008C2FA4">
        <w:pPr>
          <w:pStyle w:val="Stopka"/>
          <w:framePr w:wrap="none" w:vAnchor="text" w:hAnchor="margin" w:xAlign="right" w:y="283"/>
          <w:rPr>
            <w:rStyle w:val="Numerstrony"/>
            <w:rFonts w:ascii="Cambria" w:hAnsi="Cambria"/>
            <w:sz w:val="20"/>
            <w:szCs w:val="20"/>
          </w:rPr>
        </w:pPr>
        <w:r w:rsidRPr="008C2FA4">
          <w:rPr>
            <w:rStyle w:val="Numerstrony"/>
            <w:rFonts w:ascii="Cambria" w:hAnsi="Cambria"/>
            <w:sz w:val="20"/>
            <w:szCs w:val="20"/>
          </w:rPr>
          <w:fldChar w:fldCharType="begin"/>
        </w:r>
        <w:r w:rsidRPr="008C2FA4">
          <w:rPr>
            <w:rStyle w:val="Numerstrony"/>
            <w:rFonts w:ascii="Cambria" w:hAnsi="Cambria"/>
            <w:sz w:val="20"/>
            <w:szCs w:val="20"/>
          </w:rPr>
          <w:instrText xml:space="preserve"> PAGE </w:instrText>
        </w:r>
        <w:r w:rsidRPr="008C2FA4">
          <w:rPr>
            <w:rStyle w:val="Numerstrony"/>
            <w:rFonts w:ascii="Cambria" w:hAnsi="Cambria"/>
            <w:sz w:val="20"/>
            <w:szCs w:val="20"/>
          </w:rPr>
          <w:fldChar w:fldCharType="separate"/>
        </w:r>
        <w:r w:rsidR="00764929">
          <w:rPr>
            <w:rStyle w:val="Numerstrony"/>
            <w:rFonts w:ascii="Cambria" w:hAnsi="Cambria"/>
            <w:noProof/>
            <w:sz w:val="20"/>
            <w:szCs w:val="20"/>
          </w:rPr>
          <w:t>1</w:t>
        </w:r>
        <w:r w:rsidRPr="008C2FA4">
          <w:rPr>
            <w:rStyle w:val="Numerstrony"/>
            <w:rFonts w:ascii="Cambria" w:hAnsi="Cambria"/>
            <w:sz w:val="20"/>
            <w:szCs w:val="20"/>
          </w:rPr>
          <w:fldChar w:fldCharType="end"/>
        </w:r>
        <w:r w:rsidRPr="008C2FA4">
          <w:rPr>
            <w:rStyle w:val="Numerstrony"/>
            <w:rFonts w:ascii="Cambria" w:hAnsi="Cambria"/>
            <w:sz w:val="20"/>
            <w:szCs w:val="20"/>
          </w:rPr>
          <w:t>/</w:t>
        </w:r>
        <w:r w:rsidR="00716ABE">
          <w:rPr>
            <w:rStyle w:val="Numerstrony"/>
            <w:rFonts w:ascii="Cambria" w:hAnsi="Cambria"/>
            <w:sz w:val="20"/>
            <w:szCs w:val="20"/>
          </w:rPr>
          <w:t>2</w:t>
        </w:r>
      </w:p>
    </w:sdtContent>
  </w:sdt>
  <w:sdt>
    <w:sdtPr>
      <w:rPr>
        <w:rStyle w:val="Numerstrony"/>
      </w:rPr>
      <w:id w:val="145158889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B205CFD" w14:textId="0D030185" w:rsidR="008C2FA4" w:rsidRPr="001F0090" w:rsidRDefault="008C2FA4" w:rsidP="00716ABE">
        <w:pPr>
          <w:pStyle w:val="Nagwek"/>
          <w:framePr w:wrap="none" w:vAnchor="text" w:hAnchor="page" w:x="1521" w:y="-453"/>
          <w:spacing w:before="360" w:line="259" w:lineRule="auto"/>
          <w:ind w:right="357"/>
          <w:jc w:val="center"/>
          <w:rPr>
            <w:rFonts w:ascii="Cambria" w:hAnsi="Cambria" w:cs="Arial"/>
            <w:i/>
            <w:iCs/>
            <w:sz w:val="20"/>
            <w:szCs w:val="20"/>
          </w:rPr>
        </w:pPr>
        <w:r w:rsidRPr="001F0090">
          <w:rPr>
            <w:rFonts w:ascii="Cambria" w:hAnsi="Cambria" w:cs="Arial"/>
            <w:b/>
            <w:bCs/>
            <w:i/>
            <w:iCs/>
            <w:sz w:val="20"/>
            <w:szCs w:val="20"/>
          </w:rPr>
          <w:t>Zamawiający:</w:t>
        </w:r>
        <w:r w:rsidRPr="001F0090">
          <w:rPr>
            <w:rFonts w:ascii="Cambria" w:hAnsi="Cambria" w:cs="Arial"/>
            <w:i/>
            <w:iCs/>
            <w:sz w:val="20"/>
            <w:szCs w:val="20"/>
          </w:rPr>
          <w:t xml:space="preserve"> Rejonowe Przedsiębiorstwo Wodociągów i Kanalizacji w Tychach</w:t>
        </w:r>
        <w:r>
          <w:rPr>
            <w:rFonts w:ascii="Cambria" w:hAnsi="Cambria" w:cs="Arial"/>
            <w:i/>
            <w:iCs/>
            <w:sz w:val="20"/>
            <w:szCs w:val="20"/>
          </w:rPr>
          <w:t xml:space="preserve"> </w:t>
        </w:r>
        <w:r w:rsidRPr="001F0090">
          <w:rPr>
            <w:rFonts w:ascii="Cambria" w:hAnsi="Cambria" w:cs="Arial"/>
            <w:i/>
            <w:iCs/>
            <w:sz w:val="20"/>
            <w:szCs w:val="20"/>
          </w:rPr>
          <w:t>Spółka Akcyjna</w:t>
        </w:r>
      </w:p>
      <w:p w14:paraId="4EDE3ADE" w14:textId="77777777" w:rsidR="008C2FA4" w:rsidRDefault="008C2FA4" w:rsidP="00716ABE">
        <w:pPr>
          <w:pStyle w:val="Nagwek"/>
          <w:framePr w:wrap="none" w:vAnchor="text" w:hAnchor="page" w:x="1521" w:y="-453"/>
          <w:tabs>
            <w:tab w:val="clear" w:pos="4536"/>
            <w:tab w:val="clear" w:pos="9072"/>
            <w:tab w:val="left" w:pos="6128"/>
          </w:tabs>
          <w:spacing w:line="259" w:lineRule="auto"/>
          <w:jc w:val="center"/>
          <w:rPr>
            <w:rFonts w:ascii="Cambria" w:hAnsi="Cambria" w:cs="Arial"/>
            <w:i/>
            <w:iCs/>
            <w:sz w:val="20"/>
            <w:szCs w:val="20"/>
          </w:rPr>
        </w:pPr>
        <w:r w:rsidRPr="001F0090">
          <w:rPr>
            <w:rFonts w:ascii="Cambria" w:hAnsi="Cambria" w:cs="Arial"/>
            <w:i/>
            <w:iCs/>
            <w:sz w:val="20"/>
            <w:szCs w:val="20"/>
          </w:rPr>
          <w:t>ul. Sadowa 4, 43-100 Tychy; KRS:</w:t>
        </w:r>
        <w:r>
          <w:rPr>
            <w:rFonts w:ascii="Cambria" w:hAnsi="Cambria" w:cs="Arial"/>
            <w:i/>
            <w:iCs/>
            <w:sz w:val="20"/>
            <w:szCs w:val="20"/>
          </w:rPr>
          <w:t xml:space="preserve"> 0000219629; </w:t>
        </w:r>
      </w:p>
      <w:p w14:paraId="15C8530D" w14:textId="3E549B7F" w:rsidR="007726C3" w:rsidRDefault="008C2FA4" w:rsidP="00716ABE">
        <w:pPr>
          <w:pStyle w:val="Nagwek"/>
          <w:framePr w:wrap="none" w:vAnchor="text" w:hAnchor="page" w:x="1521" w:y="-453"/>
          <w:tabs>
            <w:tab w:val="clear" w:pos="4536"/>
            <w:tab w:val="clear" w:pos="9072"/>
            <w:tab w:val="left" w:pos="6128"/>
          </w:tabs>
          <w:spacing w:after="360" w:line="259" w:lineRule="auto"/>
          <w:jc w:val="center"/>
          <w:rPr>
            <w:rStyle w:val="Numerstrony"/>
          </w:rPr>
        </w:pPr>
        <w:r>
          <w:rPr>
            <w:rFonts w:ascii="Cambria" w:hAnsi="Cambria" w:cs="Arial"/>
            <w:i/>
            <w:iCs/>
            <w:sz w:val="20"/>
            <w:szCs w:val="20"/>
          </w:rPr>
          <w:t>kapitał zakładowy: 58.280.380,00 zł w całości wpłacony</w:t>
        </w:r>
      </w:p>
    </w:sdtContent>
  </w:sdt>
  <w:p w14:paraId="4CCFD315" w14:textId="67B93ABA" w:rsidR="001F0090" w:rsidRDefault="001F0090" w:rsidP="007726C3">
    <w:pPr>
      <w:pStyle w:val="Stopka"/>
      <w:framePr w:wrap="none" w:vAnchor="text" w:hAnchor="margin" w:xAlign="center" w:y="1"/>
      <w:ind w:right="360"/>
      <w:jc w:val="right"/>
      <w:rPr>
        <w:rStyle w:val="Numerstrony"/>
      </w:rPr>
    </w:pPr>
  </w:p>
  <w:p w14:paraId="74B96753" w14:textId="3A962E78" w:rsidR="007726C3" w:rsidRPr="007726C3" w:rsidRDefault="008D1A86" w:rsidP="008D1A86">
    <w:pPr>
      <w:pStyle w:val="Nagwek"/>
      <w:spacing w:before="240" w:line="259" w:lineRule="auto"/>
      <w:ind w:right="357"/>
      <w:jc w:val="both"/>
      <w:rPr>
        <w:rFonts w:ascii="Cambria" w:hAnsi="Cambria" w:cs="Arial"/>
        <w:sz w:val="20"/>
        <w:szCs w:val="20"/>
      </w:rPr>
    </w:pPr>
    <w:r w:rsidRPr="001F0090">
      <w:rPr>
        <w:rFonts w:ascii="Cambria" w:hAnsi="Cambria" w:cs="Arial"/>
        <w:b/>
        <w:bCs/>
        <w:i/>
        <w:iCs/>
        <w:noProof/>
        <w:sz w:val="20"/>
        <w:szCs w:val="20"/>
        <w:lang w:eastAsia="pl-PL"/>
      </w:rPr>
      <w:drawing>
        <wp:anchor distT="0" distB="0" distL="63500" distR="524510" simplePos="0" relativeHeight="251659264" behindDoc="1" locked="0" layoutInCell="1" allowOverlap="1" wp14:anchorId="2E817854" wp14:editId="641BAE5C">
          <wp:simplePos x="0" y="0"/>
          <wp:positionH relativeFrom="margin">
            <wp:posOffset>-443230</wp:posOffset>
          </wp:positionH>
          <wp:positionV relativeFrom="page">
            <wp:posOffset>9877425</wp:posOffset>
          </wp:positionV>
          <wp:extent cx="232410" cy="409575"/>
          <wp:effectExtent l="0" t="0" r="0" b="9525"/>
          <wp:wrapSquare wrapText="right"/>
          <wp:docPr id="405424428" name="Obraz 1" descr="Obraz zawierający tekst, symbol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424428" name="Obraz 1" descr="Obraz zawierający tekst, symbol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354905" w14:textId="77777777" w:rsidR="00336659" w:rsidRDefault="00336659" w:rsidP="008560A2">
      <w:r>
        <w:separator/>
      </w:r>
    </w:p>
  </w:footnote>
  <w:footnote w:type="continuationSeparator" w:id="0">
    <w:p w14:paraId="08F7FFAA" w14:textId="77777777" w:rsidR="00336659" w:rsidRDefault="00336659" w:rsidP="00856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9E96E4" w14:textId="02EF1E73" w:rsidR="00E302E3" w:rsidRPr="00E302E3" w:rsidRDefault="008061B6" w:rsidP="00E302E3">
    <w:pPr>
      <w:pStyle w:val="Nagwek"/>
      <w:spacing w:line="259" w:lineRule="auto"/>
      <w:jc w:val="right"/>
      <w:rPr>
        <w:rFonts w:ascii="Cambria" w:hAnsi="Cambria" w:cs="Arial"/>
        <w:b/>
        <w:bCs/>
        <w:sz w:val="20"/>
        <w:szCs w:val="20"/>
      </w:rPr>
    </w:pPr>
    <w:r>
      <w:rPr>
        <w:noProof/>
        <w:lang w:eastAsia="pl-PL"/>
      </w:rPr>
      <w:drawing>
        <wp:inline distT="0" distB="0" distL="0" distR="0" wp14:anchorId="1E560F38" wp14:editId="2837A2ED">
          <wp:extent cx="5755640" cy="605155"/>
          <wp:effectExtent l="0" t="0" r="0" b="4445"/>
          <wp:docPr id="7808303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B72EDF" w14:textId="77777777" w:rsidR="00E302E3" w:rsidRDefault="00E302E3" w:rsidP="004D145D">
    <w:pPr>
      <w:pStyle w:val="Nagwek"/>
      <w:spacing w:line="259" w:lineRule="auto"/>
      <w:jc w:val="right"/>
      <w:rPr>
        <w:rFonts w:ascii="Cambria" w:hAnsi="Cambria" w:cs="Arial"/>
        <w:b/>
        <w:bCs/>
        <w:sz w:val="20"/>
        <w:szCs w:val="20"/>
      </w:rPr>
    </w:pPr>
  </w:p>
  <w:p w14:paraId="16A05524" w14:textId="25F86432" w:rsidR="004D145D" w:rsidRPr="008C2FA4" w:rsidRDefault="00721B36" w:rsidP="004D145D">
    <w:pPr>
      <w:pStyle w:val="Nagwek"/>
      <w:spacing w:line="259" w:lineRule="auto"/>
      <w:jc w:val="right"/>
      <w:rPr>
        <w:rFonts w:ascii="Cambria" w:hAnsi="Cambria" w:cs="Arial"/>
        <w:b/>
        <w:bCs/>
        <w:sz w:val="20"/>
        <w:szCs w:val="20"/>
      </w:rPr>
    </w:pPr>
    <w:r>
      <w:rPr>
        <w:rFonts w:ascii="Cambria" w:hAnsi="Cambria" w:cs="Arial"/>
        <w:b/>
        <w:bCs/>
        <w:sz w:val="20"/>
        <w:szCs w:val="20"/>
      </w:rPr>
      <w:t>Załącznik nr 4</w:t>
    </w:r>
    <w:r w:rsidR="000A5AC0">
      <w:rPr>
        <w:rFonts w:ascii="Cambria" w:hAnsi="Cambria" w:cs="Arial"/>
        <w:b/>
        <w:bCs/>
        <w:sz w:val="20"/>
        <w:szCs w:val="20"/>
      </w:rPr>
      <w:t xml:space="preserve"> do D</w:t>
    </w:r>
    <w:r w:rsidR="004D145D" w:rsidRPr="008C2FA4">
      <w:rPr>
        <w:rFonts w:ascii="Cambria" w:hAnsi="Cambria" w:cs="Arial"/>
        <w:b/>
        <w:bCs/>
        <w:sz w:val="20"/>
        <w:szCs w:val="20"/>
      </w:rPr>
      <w:t>Z</w:t>
    </w:r>
    <w:r w:rsidR="009B51AB">
      <w:rPr>
        <w:rFonts w:ascii="Cambria" w:hAnsi="Cambria" w:cs="Arial"/>
        <w:b/>
        <w:bCs/>
        <w:sz w:val="20"/>
        <w:szCs w:val="20"/>
      </w:rPr>
      <w:t xml:space="preserve"> / Załącznik nr … do Oferty</w:t>
    </w:r>
  </w:p>
  <w:p w14:paraId="634FD8E6" w14:textId="77777777" w:rsidR="008D1A86" w:rsidRDefault="008D1A86" w:rsidP="004D145D">
    <w:pPr>
      <w:pStyle w:val="Nagwek"/>
      <w:spacing w:line="259" w:lineRule="auto"/>
      <w:jc w:val="right"/>
      <w:rPr>
        <w:rFonts w:ascii="Cambria" w:hAnsi="Cambria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/>
        <w:i/>
        <w:sz w:val="20"/>
        <w:szCs w:val="20"/>
      </w:rPr>
    </w:lvl>
  </w:abstractNum>
  <w:abstractNum w:abstractNumId="2">
    <w:nsid w:val="0000000F"/>
    <w:multiLevelType w:val="singleLevel"/>
    <w:tmpl w:val="0000000F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sz w:val="22"/>
        <w:szCs w:val="22"/>
      </w:rPr>
    </w:lvl>
  </w:abstractNum>
  <w:abstractNum w:abstractNumId="3">
    <w:nsid w:val="021806AA"/>
    <w:multiLevelType w:val="hybridMultilevel"/>
    <w:tmpl w:val="95788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BD6490"/>
    <w:multiLevelType w:val="hybridMultilevel"/>
    <w:tmpl w:val="6CA2E8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51056C7"/>
    <w:multiLevelType w:val="hybridMultilevel"/>
    <w:tmpl w:val="683C2C80"/>
    <w:lvl w:ilvl="0" w:tplc="87728268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5C669E"/>
    <w:multiLevelType w:val="hybridMultilevel"/>
    <w:tmpl w:val="A6049430"/>
    <w:lvl w:ilvl="0" w:tplc="5B6CC9E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>
    <w:nsid w:val="27C43E29"/>
    <w:multiLevelType w:val="hybridMultilevel"/>
    <w:tmpl w:val="54C46562"/>
    <w:lvl w:ilvl="0" w:tplc="5642A124">
      <w:start w:val="1"/>
      <w:numFmt w:val="decimal"/>
      <w:lvlText w:val="%1)"/>
      <w:lvlJc w:val="left"/>
      <w:pPr>
        <w:ind w:left="70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>
    <w:nsid w:val="296E2B08"/>
    <w:multiLevelType w:val="hybridMultilevel"/>
    <w:tmpl w:val="FD7624D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91112AF"/>
    <w:multiLevelType w:val="hybridMultilevel"/>
    <w:tmpl w:val="CF185A72"/>
    <w:lvl w:ilvl="0" w:tplc="8522E17A">
      <w:start w:val="1"/>
      <w:numFmt w:val="decimal"/>
      <w:lvlText w:val="%1)"/>
      <w:lvlJc w:val="left"/>
      <w:pPr>
        <w:ind w:left="680" w:hanging="340"/>
      </w:pPr>
      <w:rPr>
        <w:rFonts w:ascii="Cambria" w:hAnsi="Cambria" w:cs="Aptos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>
    <w:nsid w:val="45EA723B"/>
    <w:multiLevelType w:val="multilevel"/>
    <w:tmpl w:val="41E69068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484251DC"/>
    <w:multiLevelType w:val="hybridMultilevel"/>
    <w:tmpl w:val="92427A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CB6FF7"/>
    <w:multiLevelType w:val="multilevel"/>
    <w:tmpl w:val="705CEEE4"/>
    <w:lvl w:ilvl="0">
      <w:start w:val="1"/>
      <w:numFmt w:val="lowerLetter"/>
      <w:lvlText w:val="%1)"/>
      <w:lvlJc w:val="left"/>
      <w:pPr>
        <w:tabs>
          <w:tab w:val="num" w:pos="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</w:lvl>
  </w:abstractNum>
  <w:abstractNum w:abstractNumId="14">
    <w:nsid w:val="4C5F20C6"/>
    <w:multiLevelType w:val="hybridMultilevel"/>
    <w:tmpl w:val="480091DE"/>
    <w:lvl w:ilvl="0" w:tplc="E8AE0F8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>
    <w:nsid w:val="567460E8"/>
    <w:multiLevelType w:val="hybridMultilevel"/>
    <w:tmpl w:val="65806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CF6450"/>
    <w:multiLevelType w:val="hybridMultilevel"/>
    <w:tmpl w:val="CCA69BF0"/>
    <w:lvl w:ilvl="0" w:tplc="78A01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943B22"/>
    <w:multiLevelType w:val="hybridMultilevel"/>
    <w:tmpl w:val="1BE8E06C"/>
    <w:lvl w:ilvl="0" w:tplc="6F241412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20">
    <w:nsid w:val="70F405EE"/>
    <w:multiLevelType w:val="hybridMultilevel"/>
    <w:tmpl w:val="38D48D0C"/>
    <w:lvl w:ilvl="0" w:tplc="600E9406">
      <w:start w:val="1"/>
      <w:numFmt w:val="decimal"/>
      <w:lvlText w:val="%1."/>
      <w:lvlJc w:val="left"/>
      <w:pPr>
        <w:ind w:left="7732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85076"/>
    <w:multiLevelType w:val="hybridMultilevel"/>
    <w:tmpl w:val="DCBCC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0530BD"/>
    <w:multiLevelType w:val="hybridMultilevel"/>
    <w:tmpl w:val="40BE1D16"/>
    <w:lvl w:ilvl="0" w:tplc="36D85DF6">
      <w:start w:val="1"/>
      <w:numFmt w:val="decimal"/>
      <w:lvlText w:val="%1)"/>
      <w:lvlJc w:val="left"/>
      <w:pPr>
        <w:ind w:left="1220" w:hanging="360"/>
      </w:pPr>
      <w:rPr>
        <w:rFonts w:eastAsia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40" w:hanging="360"/>
      </w:pPr>
    </w:lvl>
    <w:lvl w:ilvl="2" w:tplc="0415001B" w:tentative="1">
      <w:start w:val="1"/>
      <w:numFmt w:val="lowerRoman"/>
      <w:lvlText w:val="%3."/>
      <w:lvlJc w:val="right"/>
      <w:pPr>
        <w:ind w:left="2660" w:hanging="180"/>
      </w:pPr>
    </w:lvl>
    <w:lvl w:ilvl="3" w:tplc="0415000F" w:tentative="1">
      <w:start w:val="1"/>
      <w:numFmt w:val="decimal"/>
      <w:lvlText w:val="%4."/>
      <w:lvlJc w:val="left"/>
      <w:pPr>
        <w:ind w:left="3380" w:hanging="360"/>
      </w:pPr>
    </w:lvl>
    <w:lvl w:ilvl="4" w:tplc="04150019" w:tentative="1">
      <w:start w:val="1"/>
      <w:numFmt w:val="lowerLetter"/>
      <w:lvlText w:val="%5."/>
      <w:lvlJc w:val="left"/>
      <w:pPr>
        <w:ind w:left="4100" w:hanging="360"/>
      </w:pPr>
    </w:lvl>
    <w:lvl w:ilvl="5" w:tplc="0415001B" w:tentative="1">
      <w:start w:val="1"/>
      <w:numFmt w:val="lowerRoman"/>
      <w:lvlText w:val="%6."/>
      <w:lvlJc w:val="right"/>
      <w:pPr>
        <w:ind w:left="4820" w:hanging="180"/>
      </w:pPr>
    </w:lvl>
    <w:lvl w:ilvl="6" w:tplc="0415000F" w:tentative="1">
      <w:start w:val="1"/>
      <w:numFmt w:val="decimal"/>
      <w:lvlText w:val="%7."/>
      <w:lvlJc w:val="left"/>
      <w:pPr>
        <w:ind w:left="5540" w:hanging="360"/>
      </w:pPr>
    </w:lvl>
    <w:lvl w:ilvl="7" w:tplc="04150019" w:tentative="1">
      <w:start w:val="1"/>
      <w:numFmt w:val="lowerLetter"/>
      <w:lvlText w:val="%8."/>
      <w:lvlJc w:val="left"/>
      <w:pPr>
        <w:ind w:left="6260" w:hanging="360"/>
      </w:pPr>
    </w:lvl>
    <w:lvl w:ilvl="8" w:tplc="0415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3">
    <w:nsid w:val="7E1A0431"/>
    <w:multiLevelType w:val="hybridMultilevel"/>
    <w:tmpl w:val="E59AFDE0"/>
    <w:lvl w:ilvl="0" w:tplc="6F241412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23"/>
  </w:num>
  <w:num w:numId="5">
    <w:abstractNumId w:val="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8"/>
  </w:num>
  <w:num w:numId="12">
    <w:abstractNumId w:val="19"/>
  </w:num>
  <w:num w:numId="13">
    <w:abstractNumId w:val="11"/>
  </w:num>
  <w:num w:numId="14">
    <w:abstractNumId w:val="13"/>
  </w:num>
  <w:num w:numId="15">
    <w:abstractNumId w:val="14"/>
  </w:num>
  <w:num w:numId="16">
    <w:abstractNumId w:val="5"/>
  </w:num>
  <w:num w:numId="17">
    <w:abstractNumId w:val="21"/>
  </w:num>
  <w:num w:numId="18">
    <w:abstractNumId w:val="17"/>
  </w:num>
  <w:num w:numId="19">
    <w:abstractNumId w:val="9"/>
  </w:num>
  <w:num w:numId="20">
    <w:abstractNumId w:val="22"/>
  </w:num>
  <w:num w:numId="21">
    <w:abstractNumId w:val="18"/>
  </w:num>
  <w:num w:numId="22">
    <w:abstractNumId w:val="6"/>
  </w:num>
  <w:num w:numId="23">
    <w:abstractNumId w:val="15"/>
  </w:num>
  <w:num w:numId="24">
    <w:abstractNumId w:val="1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A2"/>
    <w:rsid w:val="0007131D"/>
    <w:rsid w:val="000A5AC0"/>
    <w:rsid w:val="000B3EC8"/>
    <w:rsid w:val="000C2AF0"/>
    <w:rsid w:val="000F46BD"/>
    <w:rsid w:val="000F73F8"/>
    <w:rsid w:val="00115FCC"/>
    <w:rsid w:val="00167EF1"/>
    <w:rsid w:val="001C5293"/>
    <w:rsid w:val="001F0090"/>
    <w:rsid w:val="00232A20"/>
    <w:rsid w:val="00265010"/>
    <w:rsid w:val="002B4333"/>
    <w:rsid w:val="002C187F"/>
    <w:rsid w:val="002C6157"/>
    <w:rsid w:val="002E524E"/>
    <w:rsid w:val="002F4A52"/>
    <w:rsid w:val="00326339"/>
    <w:rsid w:val="00336659"/>
    <w:rsid w:val="003E19D1"/>
    <w:rsid w:val="003F2B23"/>
    <w:rsid w:val="004A24F0"/>
    <w:rsid w:val="004D145D"/>
    <w:rsid w:val="004D1554"/>
    <w:rsid w:val="00507B2F"/>
    <w:rsid w:val="00554C87"/>
    <w:rsid w:val="00554EBE"/>
    <w:rsid w:val="00555264"/>
    <w:rsid w:val="0056572C"/>
    <w:rsid w:val="005929C9"/>
    <w:rsid w:val="006768C5"/>
    <w:rsid w:val="006B18E9"/>
    <w:rsid w:val="006C1F06"/>
    <w:rsid w:val="00716ABE"/>
    <w:rsid w:val="00721B36"/>
    <w:rsid w:val="00764929"/>
    <w:rsid w:val="007726C3"/>
    <w:rsid w:val="007D0A6A"/>
    <w:rsid w:val="008061B6"/>
    <w:rsid w:val="00806B88"/>
    <w:rsid w:val="00823E2C"/>
    <w:rsid w:val="00850F9B"/>
    <w:rsid w:val="008560A2"/>
    <w:rsid w:val="008B1D23"/>
    <w:rsid w:val="008B3B43"/>
    <w:rsid w:val="008C2FA4"/>
    <w:rsid w:val="008D1A86"/>
    <w:rsid w:val="008D2E97"/>
    <w:rsid w:val="008D5CE3"/>
    <w:rsid w:val="008F258E"/>
    <w:rsid w:val="009230C1"/>
    <w:rsid w:val="00935668"/>
    <w:rsid w:val="009A51C1"/>
    <w:rsid w:val="009B51AB"/>
    <w:rsid w:val="00A13DC3"/>
    <w:rsid w:val="00A60A98"/>
    <w:rsid w:val="00A63261"/>
    <w:rsid w:val="00A775E0"/>
    <w:rsid w:val="00B0325D"/>
    <w:rsid w:val="00B71993"/>
    <w:rsid w:val="00BB1B6E"/>
    <w:rsid w:val="00C05B31"/>
    <w:rsid w:val="00C136A5"/>
    <w:rsid w:val="00C22B94"/>
    <w:rsid w:val="00C37E47"/>
    <w:rsid w:val="00C47C92"/>
    <w:rsid w:val="00C90DAC"/>
    <w:rsid w:val="00CB4487"/>
    <w:rsid w:val="00D35301"/>
    <w:rsid w:val="00D47D35"/>
    <w:rsid w:val="00D5314E"/>
    <w:rsid w:val="00D53C59"/>
    <w:rsid w:val="00DD428A"/>
    <w:rsid w:val="00E02DE8"/>
    <w:rsid w:val="00E302E3"/>
    <w:rsid w:val="00E41D3A"/>
    <w:rsid w:val="00E511BD"/>
    <w:rsid w:val="00F04098"/>
    <w:rsid w:val="00F1745C"/>
    <w:rsid w:val="00FC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BE2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6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856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6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6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6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60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60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60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60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6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6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6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60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60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6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6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6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6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60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6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0A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6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60A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60A2"/>
    <w:rPr>
      <w:i/>
      <w:iCs/>
      <w:color w:val="404040" w:themeColor="text1" w:themeTint="BF"/>
    </w:rPr>
  </w:style>
  <w:style w:type="paragraph" w:styleId="Akapitzlist">
    <w:name w:val="List Paragraph"/>
    <w:aliases w:val="List Paragraph1,L1,Numerowanie,Akapit z listą5,normalny tekst,2 heading,A_wyliczenie,K-P_odwolanie,maz_wyliczenie,opis dzialania,Akapit z listą BS,List Paragraph2,List Paragraph,List Paragraph21,Nagłowek 3,Preambuła,Dot pt,sw tekst,lp1"/>
    <w:basedOn w:val="Normalny"/>
    <w:link w:val="AkapitzlistZnak"/>
    <w:uiPriority w:val="34"/>
    <w:qFormat/>
    <w:rsid w:val="00856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60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6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60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60A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560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60A2"/>
  </w:style>
  <w:style w:type="paragraph" w:styleId="Stopka">
    <w:name w:val="footer"/>
    <w:basedOn w:val="Normalny"/>
    <w:link w:val="StopkaZnak"/>
    <w:uiPriority w:val="99"/>
    <w:unhideWhenUsed/>
    <w:rsid w:val="008560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60A2"/>
  </w:style>
  <w:style w:type="character" w:styleId="Numerstrony">
    <w:name w:val="page number"/>
    <w:basedOn w:val="Domylnaczcionkaakapitu"/>
    <w:uiPriority w:val="99"/>
    <w:semiHidden/>
    <w:unhideWhenUsed/>
    <w:rsid w:val="001F0090"/>
  </w:style>
  <w:style w:type="paragraph" w:customStyle="1" w:styleId="Zwykytekst1">
    <w:name w:val="Zwykły tekst1"/>
    <w:basedOn w:val="Normalny"/>
    <w:qFormat/>
    <w:rsid w:val="000C2AF0"/>
    <w:pPr>
      <w:suppressAutoHyphens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qFormat/>
    <w:rsid w:val="008B3B43"/>
    <w:pPr>
      <w:suppressAutoHyphens/>
      <w:textAlignment w:val="baseline"/>
    </w:pPr>
    <w:rPr>
      <w:rFonts w:eastAsia="SimSun" w:cs="Times New Roman"/>
      <w:sz w:val="20"/>
      <w:szCs w:val="20"/>
      <w:lang w:eastAsia="zh-CN" w:bidi="hi-IN"/>
      <w14:ligatures w14:val="none"/>
    </w:rPr>
  </w:style>
  <w:style w:type="character" w:customStyle="1" w:styleId="AkapitzlistZnak">
    <w:name w:val="Akapit z listą Znak"/>
    <w:aliases w:val="List Paragraph1 Znak,L1 Znak,Numerowanie Znak,Akapit z listą5 Znak,normalny tekst Znak,2 heading Znak,A_wyliczenie Znak,K-P_odwolanie Znak,maz_wyliczenie Znak,opis dzialania Znak,Akapit z listą BS Znak,List Paragraph2 Znak,lp1 Znak"/>
    <w:link w:val="Akapitzlist"/>
    <w:uiPriority w:val="34"/>
    <w:qFormat/>
    <w:locked/>
    <w:rsid w:val="000B3EC8"/>
  </w:style>
  <w:style w:type="table" w:styleId="Tabela-Siatka">
    <w:name w:val="Table Grid"/>
    <w:basedOn w:val="Standardowy"/>
    <w:uiPriority w:val="39"/>
    <w:rsid w:val="000B3EC8"/>
    <w:pPr>
      <w:suppressAutoHyphens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F1745C"/>
    <w:rPr>
      <w:lang w:val="en-US"/>
    </w:rPr>
  </w:style>
  <w:style w:type="character" w:styleId="Odwoanieprzypisudolnego">
    <w:name w:val="footnote reference"/>
    <w:uiPriority w:val="99"/>
    <w:rsid w:val="00F1745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745C"/>
    <w:pPr>
      <w:widowControl w:val="0"/>
      <w:suppressAutoHyphens/>
    </w:pPr>
    <w:rPr>
      <w:lang w:val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1745C"/>
    <w:rPr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9B51A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1B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6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856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6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6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6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60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60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60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60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6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6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6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60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60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6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6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6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6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60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6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0A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6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60A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60A2"/>
    <w:rPr>
      <w:i/>
      <w:iCs/>
      <w:color w:val="404040" w:themeColor="text1" w:themeTint="BF"/>
    </w:rPr>
  </w:style>
  <w:style w:type="paragraph" w:styleId="Akapitzlist">
    <w:name w:val="List Paragraph"/>
    <w:aliases w:val="List Paragraph1,L1,Numerowanie,Akapit z listą5,normalny tekst,2 heading,A_wyliczenie,K-P_odwolanie,maz_wyliczenie,opis dzialania,Akapit z listą BS,List Paragraph2,List Paragraph,List Paragraph21,Nagłowek 3,Preambuła,Dot pt,sw tekst,lp1"/>
    <w:basedOn w:val="Normalny"/>
    <w:link w:val="AkapitzlistZnak"/>
    <w:uiPriority w:val="34"/>
    <w:qFormat/>
    <w:rsid w:val="00856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60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6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60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60A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560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60A2"/>
  </w:style>
  <w:style w:type="paragraph" w:styleId="Stopka">
    <w:name w:val="footer"/>
    <w:basedOn w:val="Normalny"/>
    <w:link w:val="StopkaZnak"/>
    <w:uiPriority w:val="99"/>
    <w:unhideWhenUsed/>
    <w:rsid w:val="008560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60A2"/>
  </w:style>
  <w:style w:type="character" w:styleId="Numerstrony">
    <w:name w:val="page number"/>
    <w:basedOn w:val="Domylnaczcionkaakapitu"/>
    <w:uiPriority w:val="99"/>
    <w:semiHidden/>
    <w:unhideWhenUsed/>
    <w:rsid w:val="001F0090"/>
  </w:style>
  <w:style w:type="paragraph" w:customStyle="1" w:styleId="Zwykytekst1">
    <w:name w:val="Zwykły tekst1"/>
    <w:basedOn w:val="Normalny"/>
    <w:qFormat/>
    <w:rsid w:val="000C2AF0"/>
    <w:pPr>
      <w:suppressAutoHyphens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qFormat/>
    <w:rsid w:val="008B3B43"/>
    <w:pPr>
      <w:suppressAutoHyphens/>
      <w:textAlignment w:val="baseline"/>
    </w:pPr>
    <w:rPr>
      <w:rFonts w:eastAsia="SimSun" w:cs="Times New Roman"/>
      <w:sz w:val="20"/>
      <w:szCs w:val="20"/>
      <w:lang w:eastAsia="zh-CN" w:bidi="hi-IN"/>
      <w14:ligatures w14:val="none"/>
    </w:rPr>
  </w:style>
  <w:style w:type="character" w:customStyle="1" w:styleId="AkapitzlistZnak">
    <w:name w:val="Akapit z listą Znak"/>
    <w:aliases w:val="List Paragraph1 Znak,L1 Znak,Numerowanie Znak,Akapit z listą5 Znak,normalny tekst Znak,2 heading Znak,A_wyliczenie Znak,K-P_odwolanie Znak,maz_wyliczenie Znak,opis dzialania Znak,Akapit z listą BS Znak,List Paragraph2 Znak,lp1 Znak"/>
    <w:link w:val="Akapitzlist"/>
    <w:uiPriority w:val="34"/>
    <w:qFormat/>
    <w:locked/>
    <w:rsid w:val="000B3EC8"/>
  </w:style>
  <w:style w:type="table" w:styleId="Tabela-Siatka">
    <w:name w:val="Table Grid"/>
    <w:basedOn w:val="Standardowy"/>
    <w:uiPriority w:val="39"/>
    <w:rsid w:val="000B3EC8"/>
    <w:pPr>
      <w:suppressAutoHyphens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F1745C"/>
    <w:rPr>
      <w:lang w:val="en-US"/>
    </w:rPr>
  </w:style>
  <w:style w:type="character" w:styleId="Odwoanieprzypisudolnego">
    <w:name w:val="footnote reference"/>
    <w:uiPriority w:val="99"/>
    <w:rsid w:val="00F1745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745C"/>
    <w:pPr>
      <w:widowControl w:val="0"/>
      <w:suppressAutoHyphens/>
    </w:pPr>
    <w:rPr>
      <w:lang w:val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1745C"/>
    <w:rPr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9B51A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1B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B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7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Gmińska</dc:creator>
  <cp:keywords/>
  <dc:description/>
  <cp:lastModifiedBy>Karolina KC. Ćwiękała</cp:lastModifiedBy>
  <cp:revision>31</cp:revision>
  <cp:lastPrinted>2026-01-21T07:59:00Z</cp:lastPrinted>
  <dcterms:created xsi:type="dcterms:W3CDTF">2026-01-19T21:12:00Z</dcterms:created>
  <dcterms:modified xsi:type="dcterms:W3CDTF">2026-04-23T11:53:00Z</dcterms:modified>
</cp:coreProperties>
</file>